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CF837" w14:textId="77777777" w:rsidR="000766A6" w:rsidRPr="00793F7A" w:rsidRDefault="00000000" w:rsidP="009C7502">
      <w:pPr>
        <w:spacing w:after="0"/>
        <w:ind w:left="-851"/>
        <w:rPr>
          <w:lang w:val="it-IT"/>
        </w:rPr>
      </w:pPr>
      <w:r w:rsidRPr="00793F7A">
        <w:rPr>
          <w:sz w:val="4"/>
          <w:lang w:val="it-IT"/>
        </w:rPr>
        <w:t xml:space="preserve"> </w:t>
      </w:r>
    </w:p>
    <w:p w14:paraId="2CAC2D42" w14:textId="77777777" w:rsidR="000766A6" w:rsidRDefault="000766A6">
      <w:pPr>
        <w:rPr>
          <w:lang w:val="it-IT"/>
        </w:rPr>
      </w:pPr>
    </w:p>
    <w:p w14:paraId="5768CDEE" w14:textId="77777777" w:rsidR="009C7502" w:rsidRPr="009C7502" w:rsidRDefault="009C7502" w:rsidP="0050053C">
      <w:pPr>
        <w:tabs>
          <w:tab w:val="left" w:pos="142"/>
        </w:tabs>
        <w:spacing w:after="0"/>
        <w:rPr>
          <w:rFonts w:ascii="Arial" w:hAnsi="Arial" w:cs="Arial"/>
          <w:b/>
          <w:bCs/>
          <w:color w:val="FFFFFF"/>
          <w:kern w:val="2"/>
          <w:sz w:val="32"/>
          <w:szCs w:val="36"/>
          <w:lang w:val="it-IT"/>
        </w:rPr>
      </w:pPr>
      <w:r w:rsidRPr="009C7502">
        <w:rPr>
          <w:rFonts w:ascii="Arial" w:hAnsi="Arial" w:cs="Arial"/>
          <w:b/>
          <w:bCs/>
          <w:color w:val="FFFFFF"/>
          <w:kern w:val="2"/>
          <w:sz w:val="32"/>
          <w:szCs w:val="36"/>
          <w:lang w:val="it-IT"/>
        </w:rPr>
        <w:t>Realizzazione interventi finalizzati all’inclusione attiva di giovani a rischio di devianza per supportarne l’inserimento socio-scolastico e lavorativo</w:t>
      </w:r>
    </w:p>
    <w:p w14:paraId="0254D294" w14:textId="17A95BD9" w:rsidR="00692D20" w:rsidRPr="00692D20" w:rsidRDefault="009C7502" w:rsidP="0050053C">
      <w:pPr>
        <w:tabs>
          <w:tab w:val="left" w:pos="142"/>
        </w:tabs>
        <w:spacing w:after="0"/>
        <w:rPr>
          <w:rFonts w:ascii="Arial" w:hAnsi="Arial" w:cs="Arial"/>
          <w:b/>
          <w:bCs/>
          <w:color w:val="FFFFFF"/>
          <w:kern w:val="2"/>
          <w:sz w:val="32"/>
          <w:szCs w:val="36"/>
          <w:lang w:val="it-IT"/>
        </w:rPr>
      </w:pPr>
      <w:r w:rsidRPr="00C379B0">
        <w:rPr>
          <w:rFonts w:ascii="Times New Roman" w:hAnsi="Times New Roman"/>
          <w:bCs/>
          <w:noProof/>
        </w:rPr>
        <w:drawing>
          <wp:anchor distT="0" distB="0" distL="114300" distR="114300" simplePos="0" relativeHeight="251659264" behindDoc="1" locked="1" layoutInCell="1" allowOverlap="1" wp14:anchorId="573556BE" wp14:editId="13CAA64F">
            <wp:simplePos x="0" y="0"/>
            <wp:positionH relativeFrom="column">
              <wp:posOffset>-1122680</wp:posOffset>
            </wp:positionH>
            <wp:positionV relativeFrom="page">
              <wp:posOffset>969645</wp:posOffset>
            </wp:positionV>
            <wp:extent cx="8686800" cy="4170045"/>
            <wp:effectExtent l="0" t="0" r="0" b="1905"/>
            <wp:wrapNone/>
            <wp:docPr id="1240395769" name="Immagine 5" descr="Immagine che contiene schermata, Blu elettrico, Elementi grafici, linea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0395769" name="Immagine 5" descr="Immagine che contiene schermata, Blu elettrico, Elementi grafici, linea&#10;&#10;Il contenuto generato dall'IA potrebbe non essere corretto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6800" cy="417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6EC0E9" w14:textId="77777777" w:rsidR="009C7502" w:rsidRDefault="009C7502" w:rsidP="0050053C">
      <w:pPr>
        <w:rPr>
          <w:lang w:val="it-IT"/>
        </w:rPr>
      </w:pPr>
      <w:bookmarkStart w:id="0" w:name="_Hlk227839479"/>
      <w:r w:rsidRPr="004E5058">
        <w:rPr>
          <w:bCs/>
          <w:i/>
          <w:iCs/>
          <w:color w:val="FFFFFF" w:themeColor="background1"/>
          <w:sz w:val="24"/>
          <w:szCs w:val="24"/>
          <w:lang w:val="it-IT"/>
        </w:rPr>
        <w:t>Avviso pubblico per la Presentazione di progettazioni esecutive di interventi integrati di tipo educativo, formativo e di socializzazione, finalizzati all’inclusione attiva di giovani a rischio di devianza</w:t>
      </w:r>
    </w:p>
    <w:bookmarkEnd w:id="0"/>
    <w:p w14:paraId="16A2B748" w14:textId="77777777" w:rsidR="00274933" w:rsidRDefault="00274933" w:rsidP="00274933">
      <w:pPr>
        <w:spacing w:after="160" w:line="192" w:lineRule="auto"/>
        <w:ind w:left="-1134"/>
        <w:jc w:val="both"/>
        <w:rPr>
          <w:lang w:val="it-IT"/>
        </w:rPr>
      </w:pPr>
    </w:p>
    <w:p w14:paraId="5682C0BC" w14:textId="42FB25D7" w:rsidR="00793F7A" w:rsidRPr="00793F7A" w:rsidRDefault="00F445C2" w:rsidP="00F445C2">
      <w:pPr>
        <w:tabs>
          <w:tab w:val="left" w:pos="4872"/>
        </w:tabs>
        <w:rPr>
          <w:lang w:val="it-IT"/>
        </w:rPr>
      </w:pPr>
      <w:r>
        <w:rPr>
          <w:lang w:val="it-IT"/>
        </w:rPr>
        <w:tab/>
      </w:r>
    </w:p>
    <w:p w14:paraId="71D2786F" w14:textId="77777777" w:rsidR="000766A6" w:rsidRPr="00793F7A" w:rsidRDefault="000766A6" w:rsidP="007D0DAF">
      <w:pPr>
        <w:jc w:val="center"/>
        <w:rPr>
          <w:lang w:val="it-IT"/>
        </w:rPr>
      </w:pPr>
    </w:p>
    <w:p w14:paraId="7BB95898" w14:textId="432D93C1" w:rsidR="007D0DAF" w:rsidRDefault="007D0DAF" w:rsidP="007D0DAF">
      <w:pPr>
        <w:tabs>
          <w:tab w:val="left" w:pos="5184"/>
        </w:tabs>
        <w:rPr>
          <w:b/>
          <w:sz w:val="28"/>
          <w:lang w:val="it-IT"/>
        </w:rPr>
      </w:pPr>
    </w:p>
    <w:p w14:paraId="1297666B" w14:textId="3CA04AA9" w:rsidR="005A0164" w:rsidRDefault="005A0164" w:rsidP="005A0164">
      <w:pPr>
        <w:tabs>
          <w:tab w:val="left" w:pos="3024"/>
        </w:tabs>
        <w:rPr>
          <w:b/>
          <w:sz w:val="28"/>
          <w:lang w:val="it-IT"/>
        </w:rPr>
      </w:pPr>
      <w:r>
        <w:rPr>
          <w:b/>
          <w:sz w:val="28"/>
          <w:lang w:val="it-IT"/>
        </w:rPr>
        <w:tab/>
      </w:r>
    </w:p>
    <w:tbl>
      <w:tblPr>
        <w:tblStyle w:val="Grigliatabel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0"/>
      </w:tblGrid>
      <w:tr w:rsidR="00793F7A" w:rsidRPr="00793F7A" w14:paraId="6AAA5F5C" w14:textId="77777777" w:rsidTr="005A0164">
        <w:trPr>
          <w:jc w:val="center"/>
        </w:trPr>
        <w:tc>
          <w:tcPr>
            <w:tcW w:w="8640" w:type="dxa"/>
          </w:tcPr>
          <w:p w14:paraId="772F98AE" w14:textId="77777777" w:rsidR="0050053C" w:rsidRDefault="0050053C" w:rsidP="001D21A7">
            <w:pPr>
              <w:rPr>
                <w:b/>
                <w:bCs/>
                <w:lang w:val="it-IT"/>
              </w:rPr>
            </w:pPr>
          </w:p>
          <w:p w14:paraId="645DD730" w14:textId="77777777" w:rsidR="0050053C" w:rsidRDefault="0050053C" w:rsidP="001D21A7">
            <w:pPr>
              <w:rPr>
                <w:b/>
                <w:bCs/>
                <w:lang w:val="it-IT"/>
              </w:rPr>
            </w:pPr>
          </w:p>
          <w:p w14:paraId="6B41AE41" w14:textId="77777777" w:rsidR="0050053C" w:rsidRDefault="0050053C" w:rsidP="001D21A7">
            <w:pPr>
              <w:rPr>
                <w:b/>
                <w:bCs/>
                <w:lang w:val="it-IT"/>
              </w:rPr>
            </w:pPr>
          </w:p>
          <w:p w14:paraId="4432C488" w14:textId="7F153290" w:rsidR="00793F7A" w:rsidRPr="00793F7A" w:rsidRDefault="00793F7A" w:rsidP="001D21A7">
            <w:pPr>
              <w:rPr>
                <w:b/>
                <w:bCs/>
                <w:lang w:val="it-IT"/>
              </w:rPr>
            </w:pPr>
            <w:r>
              <w:rPr>
                <w:b/>
                <w:bCs/>
                <w:lang w:val="it-IT"/>
              </w:rPr>
              <w:t>REGIONE LAZIO</w:t>
            </w:r>
          </w:p>
        </w:tc>
      </w:tr>
      <w:tr w:rsidR="00793F7A" w:rsidRPr="00990ACD" w14:paraId="78C91190" w14:textId="77777777" w:rsidTr="005A0164">
        <w:trPr>
          <w:jc w:val="center"/>
        </w:trPr>
        <w:tc>
          <w:tcPr>
            <w:tcW w:w="8640" w:type="dxa"/>
          </w:tcPr>
          <w:p w14:paraId="49FC8D64" w14:textId="77777777" w:rsidR="00793F7A" w:rsidRPr="00793F7A" w:rsidRDefault="00793F7A" w:rsidP="001D21A7">
            <w:pPr>
              <w:rPr>
                <w:b/>
                <w:bCs/>
                <w:lang w:val="it-IT"/>
              </w:rPr>
            </w:pPr>
            <w:r w:rsidRPr="00793F7A">
              <w:rPr>
                <w:b/>
                <w:bCs/>
                <w:lang w:val="it-IT"/>
              </w:rPr>
              <w:t>Assessorato Lavoro, Università, Scuola, Formazione, Ricerca, Merito e Urbanistica</w:t>
            </w:r>
          </w:p>
        </w:tc>
      </w:tr>
      <w:tr w:rsidR="00793F7A" w:rsidRPr="00990ACD" w14:paraId="0CC6714A" w14:textId="77777777" w:rsidTr="005A0164">
        <w:trPr>
          <w:jc w:val="center"/>
        </w:trPr>
        <w:tc>
          <w:tcPr>
            <w:tcW w:w="8640" w:type="dxa"/>
          </w:tcPr>
          <w:p w14:paraId="54B3B227" w14:textId="77777777" w:rsidR="00793F7A" w:rsidRPr="00793F7A" w:rsidRDefault="00793F7A" w:rsidP="001D21A7">
            <w:pPr>
              <w:rPr>
                <w:b/>
                <w:bCs/>
                <w:lang w:val="it-IT"/>
              </w:rPr>
            </w:pPr>
            <w:r w:rsidRPr="00793F7A">
              <w:rPr>
                <w:b/>
                <w:bCs/>
                <w:lang w:val="it-IT"/>
              </w:rPr>
              <w:t>Direzione Regionale Istruzione, Formazione e Politiche per l’Occupazione</w:t>
            </w:r>
          </w:p>
        </w:tc>
      </w:tr>
      <w:tr w:rsidR="00793F7A" w:rsidRPr="00990ACD" w14:paraId="551BBD64" w14:textId="77777777" w:rsidTr="005A0164">
        <w:trPr>
          <w:jc w:val="center"/>
        </w:trPr>
        <w:tc>
          <w:tcPr>
            <w:tcW w:w="8640" w:type="dxa"/>
          </w:tcPr>
          <w:p w14:paraId="33F4E5AC" w14:textId="77777777" w:rsidR="00793F7A" w:rsidRPr="00793F7A" w:rsidRDefault="00793F7A" w:rsidP="001D21A7">
            <w:pPr>
              <w:jc w:val="center"/>
              <w:rPr>
                <w:lang w:val="it-IT"/>
              </w:rPr>
            </w:pPr>
          </w:p>
        </w:tc>
      </w:tr>
      <w:tr w:rsidR="00793F7A" w:rsidRPr="00990ACD" w14:paraId="68F92720" w14:textId="77777777" w:rsidTr="005A0164">
        <w:trPr>
          <w:jc w:val="center"/>
        </w:trPr>
        <w:tc>
          <w:tcPr>
            <w:tcW w:w="8640" w:type="dxa"/>
          </w:tcPr>
          <w:p w14:paraId="243D913A" w14:textId="77777777" w:rsidR="00793F7A" w:rsidRPr="00793F7A" w:rsidRDefault="00793F7A" w:rsidP="00793F7A">
            <w:pPr>
              <w:rPr>
                <w:b/>
                <w:bCs/>
                <w:lang w:val="it-IT"/>
              </w:rPr>
            </w:pPr>
            <w:r w:rsidRPr="00793F7A">
              <w:rPr>
                <w:b/>
                <w:bCs/>
                <w:lang w:val="it-IT"/>
              </w:rPr>
              <w:t>Programma Fondo Sociale Europeo Plus (FSE+) 2021–2027</w:t>
            </w:r>
          </w:p>
        </w:tc>
      </w:tr>
      <w:tr w:rsidR="00793F7A" w:rsidRPr="00990ACD" w14:paraId="0602D050" w14:textId="77777777" w:rsidTr="005A0164">
        <w:trPr>
          <w:jc w:val="center"/>
        </w:trPr>
        <w:tc>
          <w:tcPr>
            <w:tcW w:w="8640" w:type="dxa"/>
          </w:tcPr>
          <w:p w14:paraId="395ED449" w14:textId="77777777" w:rsidR="00793F7A" w:rsidRPr="00793F7A" w:rsidRDefault="00793F7A" w:rsidP="00793F7A">
            <w:pPr>
              <w:rPr>
                <w:b/>
                <w:bCs/>
                <w:lang w:val="it-IT"/>
              </w:rPr>
            </w:pPr>
            <w:r w:rsidRPr="00793F7A">
              <w:rPr>
                <w:b/>
                <w:bCs/>
                <w:lang w:val="it-IT"/>
              </w:rPr>
              <w:t>Obiettivo di Policy 4 – ‘Un’Europa più sociale’</w:t>
            </w:r>
          </w:p>
        </w:tc>
      </w:tr>
      <w:tr w:rsidR="00793F7A" w:rsidRPr="00793F7A" w14:paraId="162D4045" w14:textId="77777777" w:rsidTr="005A0164">
        <w:trPr>
          <w:jc w:val="center"/>
        </w:trPr>
        <w:tc>
          <w:tcPr>
            <w:tcW w:w="8640" w:type="dxa"/>
          </w:tcPr>
          <w:p w14:paraId="34FE2DBB" w14:textId="77777777" w:rsidR="00793F7A" w:rsidRPr="00793F7A" w:rsidRDefault="00793F7A" w:rsidP="00793F7A">
            <w:pPr>
              <w:rPr>
                <w:b/>
                <w:bCs/>
                <w:lang w:val="it-IT"/>
              </w:rPr>
            </w:pPr>
            <w:r w:rsidRPr="00793F7A">
              <w:rPr>
                <w:b/>
                <w:bCs/>
                <w:lang w:val="it-IT"/>
              </w:rPr>
              <w:t>Regolamento (UE) n. 2021/1060</w:t>
            </w:r>
          </w:p>
        </w:tc>
      </w:tr>
      <w:tr w:rsidR="00793F7A" w:rsidRPr="00793F7A" w14:paraId="6F7BAB66" w14:textId="77777777" w:rsidTr="005A0164">
        <w:trPr>
          <w:jc w:val="center"/>
        </w:trPr>
        <w:tc>
          <w:tcPr>
            <w:tcW w:w="8640" w:type="dxa"/>
          </w:tcPr>
          <w:p w14:paraId="610748AB" w14:textId="77777777" w:rsidR="00793F7A" w:rsidRPr="00793F7A" w:rsidRDefault="00793F7A" w:rsidP="00793F7A">
            <w:pPr>
              <w:rPr>
                <w:b/>
                <w:bCs/>
                <w:lang w:val="it-IT"/>
              </w:rPr>
            </w:pPr>
            <w:r w:rsidRPr="00793F7A">
              <w:rPr>
                <w:b/>
                <w:bCs/>
                <w:lang w:val="it-IT"/>
              </w:rPr>
              <w:t>Regolamento (UE) n. 2021/1057</w:t>
            </w:r>
          </w:p>
        </w:tc>
      </w:tr>
      <w:tr w:rsidR="00793F7A" w:rsidRPr="00793F7A" w14:paraId="0FAB7340" w14:textId="77777777" w:rsidTr="00E67DBC">
        <w:trPr>
          <w:trHeight w:val="639"/>
          <w:jc w:val="center"/>
        </w:trPr>
        <w:tc>
          <w:tcPr>
            <w:tcW w:w="8640" w:type="dxa"/>
          </w:tcPr>
          <w:p w14:paraId="766B5BBE" w14:textId="77777777" w:rsidR="00793F7A" w:rsidRPr="00793F7A" w:rsidRDefault="00793F7A" w:rsidP="001D21A7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BB2AB7" w:rsidRPr="00793F7A" w14:paraId="6F5A62E5" w14:textId="77777777" w:rsidTr="005A0164">
        <w:trPr>
          <w:jc w:val="center"/>
        </w:trPr>
        <w:tc>
          <w:tcPr>
            <w:tcW w:w="8640" w:type="dxa"/>
          </w:tcPr>
          <w:p w14:paraId="3F710F07" w14:textId="6B60D144" w:rsidR="00BB2AB7" w:rsidRPr="00E67DBC" w:rsidRDefault="00BB2AB7" w:rsidP="00BB2AB7">
            <w:pPr>
              <w:rPr>
                <w:b/>
                <w:bCs/>
                <w:lang w:val="it-IT"/>
              </w:rPr>
            </w:pPr>
            <w:r w:rsidRPr="00E67DBC">
              <w:rPr>
                <w:b/>
                <w:bCs/>
                <w:kern w:val="2"/>
                <w:lang w:val="it-IT"/>
              </w:rPr>
              <w:t>Priorità: 3. “Inclusione Sociale”</w:t>
            </w:r>
          </w:p>
        </w:tc>
      </w:tr>
      <w:tr w:rsidR="00BB2AB7" w:rsidRPr="00990ACD" w14:paraId="46CE9D02" w14:textId="77777777" w:rsidTr="005A0164">
        <w:trPr>
          <w:jc w:val="center"/>
        </w:trPr>
        <w:tc>
          <w:tcPr>
            <w:tcW w:w="8640" w:type="dxa"/>
          </w:tcPr>
          <w:p w14:paraId="7990E5D9" w14:textId="18B1A5A0" w:rsidR="00BB2AB7" w:rsidRPr="00E67DBC" w:rsidRDefault="00BB2AB7" w:rsidP="00BB2AB7">
            <w:pPr>
              <w:rPr>
                <w:b/>
                <w:bCs/>
                <w:lang w:val="it-IT"/>
              </w:rPr>
            </w:pPr>
            <w:r w:rsidRPr="00E67DBC">
              <w:rPr>
                <w:rFonts w:cs="Arial"/>
                <w:b/>
                <w:bCs/>
                <w:kern w:val="2"/>
                <w:lang w:val="it-IT"/>
              </w:rPr>
              <w:t xml:space="preserve">Obiettivo specifico: </w:t>
            </w:r>
            <w:r w:rsidRPr="00E67DBC">
              <w:rPr>
                <w:rFonts w:eastAsia="Times New Roman" w:cs="Arial"/>
                <w:lang w:val="it-IT" w:eastAsia="it-IT"/>
              </w:rPr>
              <w:t>L): “ESO4.12. Promuovere l’integrazione sociale delle persone a rischio di povertà o di esclusione sociale, compresi gli indigenti e i bambini”.</w:t>
            </w:r>
          </w:p>
        </w:tc>
      </w:tr>
    </w:tbl>
    <w:p w14:paraId="1CC1FA90" w14:textId="77777777" w:rsidR="00793F7A" w:rsidRDefault="00793F7A" w:rsidP="00793F7A">
      <w:pPr>
        <w:ind w:left="-426"/>
        <w:rPr>
          <w:b/>
          <w:sz w:val="28"/>
          <w:lang w:val="it-IT"/>
        </w:rPr>
      </w:pPr>
    </w:p>
    <w:p w14:paraId="7319EFE1" w14:textId="77777777" w:rsidR="00BD31F0" w:rsidRDefault="00BD31F0" w:rsidP="00793F7A">
      <w:pPr>
        <w:ind w:left="-426"/>
        <w:rPr>
          <w:b/>
          <w:sz w:val="28"/>
          <w:lang w:val="it-IT"/>
        </w:rPr>
      </w:pPr>
    </w:p>
    <w:p w14:paraId="122D0D86" w14:textId="5C42EA8D" w:rsidR="00F13ED9" w:rsidRPr="007E2A64" w:rsidRDefault="00793F7A" w:rsidP="00BB2AB7">
      <w:pPr>
        <w:spacing w:after="120" w:line="240" w:lineRule="auto"/>
        <w:jc w:val="center"/>
        <w:rPr>
          <w:rFonts w:ascii="Cambria" w:eastAsia="Calibri" w:hAnsi="Cambria" w:cs="Arial"/>
          <w:b/>
          <w:color w:val="1F4E79"/>
          <w:sz w:val="24"/>
          <w:szCs w:val="24"/>
          <w:lang w:val="it-IT"/>
        </w:rPr>
      </w:pPr>
      <w:r w:rsidRPr="007E2A64">
        <w:rPr>
          <w:rFonts w:ascii="Cambria" w:eastAsia="Calibri" w:hAnsi="Cambria" w:cs="Arial"/>
          <w:b/>
          <w:color w:val="1F4E79"/>
          <w:sz w:val="24"/>
          <w:szCs w:val="24"/>
          <w:lang w:val="it-IT"/>
        </w:rPr>
        <w:t xml:space="preserve">ALLEGATO </w:t>
      </w:r>
      <w:r w:rsidR="00764E4F" w:rsidRPr="007E2A64">
        <w:rPr>
          <w:rFonts w:ascii="Cambria" w:eastAsia="Calibri" w:hAnsi="Cambria" w:cs="Arial"/>
          <w:b/>
          <w:color w:val="1F4E79"/>
          <w:sz w:val="24"/>
          <w:szCs w:val="24"/>
          <w:lang w:val="it-IT"/>
        </w:rPr>
        <w:t xml:space="preserve">B </w:t>
      </w:r>
      <w:r w:rsidRPr="007E2A64">
        <w:rPr>
          <w:rFonts w:ascii="Cambria" w:eastAsia="Calibri" w:hAnsi="Cambria" w:cs="Arial"/>
          <w:b/>
          <w:color w:val="1F4E79"/>
          <w:sz w:val="24"/>
          <w:szCs w:val="24"/>
          <w:lang w:val="it-IT"/>
        </w:rPr>
        <w:t>–</w:t>
      </w:r>
      <w:r w:rsidR="00F13ED9" w:rsidRPr="007E2A64">
        <w:rPr>
          <w:rFonts w:ascii="Cambria" w:eastAsia="Calibri" w:hAnsi="Cambria" w:cs="Arial"/>
          <w:b/>
          <w:color w:val="1F4E79"/>
          <w:sz w:val="24"/>
          <w:szCs w:val="24"/>
          <w:lang w:val="it-IT"/>
        </w:rPr>
        <w:t xml:space="preserve"> DICHIARAZIONE DI INTENTI PER LA COSTITUZIONE DI UNA ATI/ATS </w:t>
      </w:r>
    </w:p>
    <w:p w14:paraId="374CEA7C" w14:textId="77777777" w:rsidR="0069696E" w:rsidRDefault="0069696E" w:rsidP="0095665C">
      <w:pPr>
        <w:ind w:left="-142"/>
        <w:rPr>
          <w:b/>
          <w:bCs/>
          <w:sz w:val="24"/>
          <w:szCs w:val="24"/>
          <w:lang w:val="it-IT"/>
        </w:rPr>
      </w:pPr>
      <w:bookmarkStart w:id="1" w:name="_Hlk223976725"/>
      <w:bookmarkStart w:id="2" w:name="_Hlk223976652"/>
    </w:p>
    <w:p w14:paraId="6B6DA3E8" w14:textId="77777777" w:rsidR="00F13ED9" w:rsidRDefault="00F13ED9" w:rsidP="0095665C">
      <w:pPr>
        <w:ind w:left="-142"/>
        <w:rPr>
          <w:b/>
          <w:bCs/>
          <w:sz w:val="24"/>
          <w:szCs w:val="24"/>
          <w:lang w:val="it-IT"/>
        </w:rPr>
      </w:pPr>
    </w:p>
    <w:tbl>
      <w:tblPr>
        <w:tblStyle w:val="Grigliatabella"/>
        <w:tblW w:w="9464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513"/>
      </w:tblGrid>
      <w:tr w:rsidR="0069696E" w:rsidRPr="00D06CCE" w14:paraId="4CC2C2A1" w14:textId="77777777" w:rsidTr="00D91558">
        <w:tc>
          <w:tcPr>
            <w:tcW w:w="1951" w:type="dxa"/>
            <w:tcBorders>
              <w:right w:val="single" w:sz="4" w:space="0" w:color="auto"/>
            </w:tcBorders>
          </w:tcPr>
          <w:p w14:paraId="0A878FF0" w14:textId="77777777" w:rsidR="0069696E" w:rsidRPr="00D06CCE" w:rsidRDefault="0069696E" w:rsidP="00D91558">
            <w:pPr>
              <w:rPr>
                <w:sz w:val="24"/>
                <w:szCs w:val="24"/>
              </w:rPr>
            </w:pPr>
            <w:bookmarkStart w:id="3" w:name="_Hlk228176898"/>
            <w:r w:rsidRPr="00D06CCE">
              <w:rPr>
                <w:sz w:val="24"/>
                <w:szCs w:val="24"/>
              </w:rPr>
              <w:t xml:space="preserve">Il/La </w:t>
            </w:r>
            <w:proofErr w:type="spellStart"/>
            <w:r w:rsidRPr="00D06CCE">
              <w:rPr>
                <w:sz w:val="24"/>
                <w:szCs w:val="24"/>
              </w:rPr>
              <w:t>sottoscritto</w:t>
            </w:r>
            <w:proofErr w:type="spellEnd"/>
            <w:r w:rsidRPr="00D06CCE">
              <w:rPr>
                <w:sz w:val="24"/>
                <w:szCs w:val="24"/>
              </w:rPr>
              <w:t>/a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DA9A712" w14:textId="77777777" w:rsidR="0069696E" w:rsidRPr="00D06CCE" w:rsidRDefault="0069696E" w:rsidP="00D91558">
            <w:pPr>
              <w:rPr>
                <w:sz w:val="24"/>
                <w:szCs w:val="24"/>
              </w:rPr>
            </w:pPr>
          </w:p>
          <w:p w14:paraId="407B1433" w14:textId="77777777" w:rsidR="0069696E" w:rsidRPr="00D06CCE" w:rsidRDefault="0069696E" w:rsidP="00D91558">
            <w:pPr>
              <w:rPr>
                <w:sz w:val="24"/>
                <w:szCs w:val="24"/>
              </w:rPr>
            </w:pPr>
          </w:p>
        </w:tc>
      </w:tr>
      <w:bookmarkEnd w:id="3"/>
      <w:tr w:rsidR="0069696E" w:rsidRPr="00D06CCE" w14:paraId="1BFCC518" w14:textId="77777777" w:rsidTr="00D91558">
        <w:tc>
          <w:tcPr>
            <w:tcW w:w="1951" w:type="dxa"/>
          </w:tcPr>
          <w:p w14:paraId="66B17167" w14:textId="77777777" w:rsidR="0069696E" w:rsidRPr="00D06CCE" w:rsidRDefault="0069696E" w:rsidP="00D91558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58713B" w14:textId="77777777" w:rsidR="0069696E" w:rsidRPr="00D06CCE" w:rsidRDefault="0069696E" w:rsidP="00D91558">
            <w:pPr>
              <w:rPr>
                <w:sz w:val="24"/>
                <w:szCs w:val="24"/>
              </w:rPr>
            </w:pPr>
          </w:p>
        </w:tc>
      </w:tr>
      <w:tr w:rsidR="0069696E" w:rsidRPr="00D06CCE" w14:paraId="01265E81" w14:textId="77777777" w:rsidTr="00D91558">
        <w:tc>
          <w:tcPr>
            <w:tcW w:w="1951" w:type="dxa"/>
            <w:tcBorders>
              <w:right w:val="single" w:sz="4" w:space="0" w:color="auto"/>
            </w:tcBorders>
          </w:tcPr>
          <w:p w14:paraId="4B21E955" w14:textId="77777777" w:rsidR="0069696E" w:rsidRPr="00D06CCE" w:rsidRDefault="0069696E" w:rsidP="00D91558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 xml:space="preserve">Nato/a </w:t>
            </w:r>
            <w:proofErr w:type="spellStart"/>
            <w:r w:rsidRPr="00D06CCE">
              <w:rPr>
                <w:sz w:val="24"/>
                <w:szCs w:val="24"/>
                <w:lang w:val="it-IT"/>
              </w:rPr>
              <w:t>a</w:t>
            </w:r>
            <w:proofErr w:type="spellEnd"/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F0143E2" w14:textId="77777777" w:rsidR="0069696E" w:rsidRPr="00D06CCE" w:rsidRDefault="0069696E" w:rsidP="00D91558">
            <w:pPr>
              <w:rPr>
                <w:sz w:val="24"/>
                <w:szCs w:val="24"/>
              </w:rPr>
            </w:pPr>
          </w:p>
          <w:p w14:paraId="1E96256C" w14:textId="77777777" w:rsidR="0069696E" w:rsidRPr="00D06CCE" w:rsidRDefault="0069696E" w:rsidP="00D91558">
            <w:pPr>
              <w:rPr>
                <w:sz w:val="24"/>
                <w:szCs w:val="24"/>
              </w:rPr>
            </w:pPr>
          </w:p>
        </w:tc>
      </w:tr>
      <w:tr w:rsidR="0069696E" w:rsidRPr="00D06CCE" w14:paraId="2F4236D2" w14:textId="77777777" w:rsidTr="00D91558">
        <w:tc>
          <w:tcPr>
            <w:tcW w:w="1951" w:type="dxa"/>
          </w:tcPr>
          <w:p w14:paraId="38042C2B" w14:textId="77777777" w:rsidR="0069696E" w:rsidRPr="00D06CCE" w:rsidRDefault="0069696E" w:rsidP="00D91558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1F3508" w14:textId="77777777" w:rsidR="0069696E" w:rsidRPr="00D06CCE" w:rsidRDefault="0069696E" w:rsidP="00D91558">
            <w:pPr>
              <w:rPr>
                <w:sz w:val="24"/>
                <w:szCs w:val="24"/>
              </w:rPr>
            </w:pPr>
          </w:p>
        </w:tc>
      </w:tr>
      <w:tr w:rsidR="0069696E" w:rsidRPr="00D06CCE" w14:paraId="75DC31B7" w14:textId="77777777" w:rsidTr="00D91558">
        <w:tc>
          <w:tcPr>
            <w:tcW w:w="1951" w:type="dxa"/>
            <w:tcBorders>
              <w:right w:val="single" w:sz="4" w:space="0" w:color="auto"/>
            </w:tcBorders>
          </w:tcPr>
          <w:p w14:paraId="1A3DD1A3" w14:textId="77777777" w:rsidR="0069696E" w:rsidRPr="00D06CCE" w:rsidRDefault="0069696E" w:rsidP="00D91558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Il (data di nascita)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0A0084C" w14:textId="77777777" w:rsidR="0069696E" w:rsidRPr="00D06CCE" w:rsidRDefault="0069696E" w:rsidP="00D91558">
            <w:pPr>
              <w:rPr>
                <w:sz w:val="24"/>
                <w:szCs w:val="24"/>
              </w:rPr>
            </w:pPr>
          </w:p>
          <w:p w14:paraId="266B1A49" w14:textId="77777777" w:rsidR="0069696E" w:rsidRPr="00D06CCE" w:rsidRDefault="0069696E" w:rsidP="00D91558">
            <w:pPr>
              <w:rPr>
                <w:sz w:val="24"/>
                <w:szCs w:val="24"/>
              </w:rPr>
            </w:pPr>
          </w:p>
        </w:tc>
      </w:tr>
      <w:tr w:rsidR="0069696E" w:rsidRPr="00D06CCE" w14:paraId="6E21CC9A" w14:textId="77777777" w:rsidTr="00D91558">
        <w:tc>
          <w:tcPr>
            <w:tcW w:w="1951" w:type="dxa"/>
          </w:tcPr>
          <w:p w14:paraId="1B6C3976" w14:textId="77777777" w:rsidR="0069696E" w:rsidRPr="00D06CCE" w:rsidRDefault="0069696E" w:rsidP="00D91558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520A3" w14:textId="77777777" w:rsidR="0069696E" w:rsidRPr="00D06CCE" w:rsidRDefault="0069696E" w:rsidP="00D91558">
            <w:pPr>
              <w:rPr>
                <w:sz w:val="24"/>
                <w:szCs w:val="24"/>
              </w:rPr>
            </w:pPr>
          </w:p>
        </w:tc>
      </w:tr>
      <w:tr w:rsidR="0069696E" w:rsidRPr="00D06CCE" w14:paraId="313603C4" w14:textId="77777777" w:rsidTr="00D91558">
        <w:tc>
          <w:tcPr>
            <w:tcW w:w="1951" w:type="dxa"/>
            <w:tcBorders>
              <w:right w:val="single" w:sz="4" w:space="0" w:color="auto"/>
            </w:tcBorders>
          </w:tcPr>
          <w:p w14:paraId="21B32369" w14:textId="77777777" w:rsidR="0069696E" w:rsidRPr="00D06CCE" w:rsidRDefault="0069696E" w:rsidP="00D91558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Residente in (Comune)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0624989" w14:textId="77777777" w:rsidR="0069696E" w:rsidRPr="00D06CCE" w:rsidRDefault="0069696E" w:rsidP="00D91558">
            <w:pPr>
              <w:rPr>
                <w:sz w:val="24"/>
                <w:szCs w:val="24"/>
              </w:rPr>
            </w:pPr>
          </w:p>
          <w:p w14:paraId="05ABF72C" w14:textId="77777777" w:rsidR="0069696E" w:rsidRPr="00D06CCE" w:rsidRDefault="0069696E" w:rsidP="00D91558">
            <w:pPr>
              <w:rPr>
                <w:sz w:val="24"/>
                <w:szCs w:val="24"/>
              </w:rPr>
            </w:pPr>
          </w:p>
        </w:tc>
      </w:tr>
      <w:tr w:rsidR="0069696E" w:rsidRPr="00D06CCE" w14:paraId="65CE449B" w14:textId="77777777" w:rsidTr="00D91558">
        <w:tc>
          <w:tcPr>
            <w:tcW w:w="1951" w:type="dxa"/>
          </w:tcPr>
          <w:p w14:paraId="003B3333" w14:textId="77777777" w:rsidR="0069696E" w:rsidRPr="00D06CCE" w:rsidRDefault="0069696E" w:rsidP="00D91558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7D975" w14:textId="77777777" w:rsidR="0069696E" w:rsidRPr="00D06CCE" w:rsidRDefault="0069696E" w:rsidP="00D91558">
            <w:pPr>
              <w:rPr>
                <w:sz w:val="24"/>
                <w:szCs w:val="24"/>
              </w:rPr>
            </w:pPr>
          </w:p>
        </w:tc>
      </w:tr>
      <w:tr w:rsidR="0069696E" w:rsidRPr="00D06CCE" w14:paraId="1B64F4CA" w14:textId="77777777" w:rsidTr="00D91558">
        <w:tc>
          <w:tcPr>
            <w:tcW w:w="1951" w:type="dxa"/>
            <w:tcBorders>
              <w:right w:val="single" w:sz="4" w:space="0" w:color="auto"/>
            </w:tcBorders>
          </w:tcPr>
          <w:p w14:paraId="352AD423" w14:textId="77777777" w:rsidR="0069696E" w:rsidRPr="00D06CCE" w:rsidRDefault="0069696E" w:rsidP="00D91558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Via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71916C9" w14:textId="77777777" w:rsidR="0069696E" w:rsidRPr="00D06CCE" w:rsidRDefault="0069696E" w:rsidP="00D91558">
            <w:pPr>
              <w:rPr>
                <w:sz w:val="24"/>
                <w:szCs w:val="24"/>
              </w:rPr>
            </w:pPr>
          </w:p>
          <w:p w14:paraId="288BEF38" w14:textId="77777777" w:rsidR="0069696E" w:rsidRPr="00D06CCE" w:rsidRDefault="0069696E" w:rsidP="00D91558">
            <w:pPr>
              <w:rPr>
                <w:sz w:val="24"/>
                <w:szCs w:val="24"/>
              </w:rPr>
            </w:pPr>
          </w:p>
        </w:tc>
      </w:tr>
      <w:tr w:rsidR="0069696E" w:rsidRPr="00D06CCE" w14:paraId="50558CAB" w14:textId="77777777" w:rsidTr="00D91558">
        <w:tc>
          <w:tcPr>
            <w:tcW w:w="1951" w:type="dxa"/>
          </w:tcPr>
          <w:p w14:paraId="0B0F9AC4" w14:textId="77777777" w:rsidR="0069696E" w:rsidRPr="00D06CCE" w:rsidRDefault="0069696E" w:rsidP="00D91558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B0F936" w14:textId="77777777" w:rsidR="0069696E" w:rsidRPr="00D06CCE" w:rsidRDefault="0069696E" w:rsidP="00D91558">
            <w:pPr>
              <w:rPr>
                <w:sz w:val="24"/>
                <w:szCs w:val="24"/>
              </w:rPr>
            </w:pPr>
          </w:p>
        </w:tc>
      </w:tr>
      <w:tr w:rsidR="0069696E" w:rsidRPr="00D06CCE" w14:paraId="4B1F659C" w14:textId="77777777" w:rsidTr="00D91558">
        <w:tc>
          <w:tcPr>
            <w:tcW w:w="1951" w:type="dxa"/>
            <w:tcBorders>
              <w:right w:val="single" w:sz="4" w:space="0" w:color="auto"/>
            </w:tcBorders>
          </w:tcPr>
          <w:p w14:paraId="7D02664B" w14:textId="77777777" w:rsidR="0069696E" w:rsidRPr="00D06CCE" w:rsidRDefault="0069696E" w:rsidP="00D91558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CAP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01B33D8" w14:textId="77777777" w:rsidR="0069696E" w:rsidRPr="00D06CCE" w:rsidRDefault="0069696E" w:rsidP="00D91558">
            <w:pPr>
              <w:rPr>
                <w:sz w:val="24"/>
                <w:szCs w:val="24"/>
              </w:rPr>
            </w:pPr>
          </w:p>
          <w:p w14:paraId="0EA0D531" w14:textId="77777777" w:rsidR="0069696E" w:rsidRPr="00D06CCE" w:rsidRDefault="0069696E" w:rsidP="00D91558">
            <w:pPr>
              <w:rPr>
                <w:sz w:val="24"/>
                <w:szCs w:val="24"/>
              </w:rPr>
            </w:pPr>
          </w:p>
        </w:tc>
      </w:tr>
      <w:tr w:rsidR="0069696E" w:rsidRPr="00D06CCE" w14:paraId="475EEEF1" w14:textId="77777777" w:rsidTr="00D91558">
        <w:tc>
          <w:tcPr>
            <w:tcW w:w="1951" w:type="dxa"/>
          </w:tcPr>
          <w:p w14:paraId="0E89DCFA" w14:textId="77777777" w:rsidR="0069696E" w:rsidRPr="00D06CCE" w:rsidRDefault="0069696E" w:rsidP="00D91558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EF2B5A" w14:textId="77777777" w:rsidR="0069696E" w:rsidRPr="00D06CCE" w:rsidRDefault="0069696E" w:rsidP="00D91558">
            <w:pPr>
              <w:rPr>
                <w:sz w:val="24"/>
                <w:szCs w:val="24"/>
              </w:rPr>
            </w:pPr>
          </w:p>
        </w:tc>
      </w:tr>
      <w:tr w:rsidR="0069696E" w:rsidRPr="00D06CCE" w14:paraId="1FFADA13" w14:textId="77777777" w:rsidTr="00D91558">
        <w:trPr>
          <w:trHeight w:val="58"/>
        </w:trPr>
        <w:tc>
          <w:tcPr>
            <w:tcW w:w="1951" w:type="dxa"/>
            <w:tcBorders>
              <w:right w:val="single" w:sz="4" w:space="0" w:color="auto"/>
            </w:tcBorders>
          </w:tcPr>
          <w:p w14:paraId="200165D3" w14:textId="77777777" w:rsidR="0069696E" w:rsidRPr="00D06CCE" w:rsidRDefault="0069696E" w:rsidP="00D91558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Codice Fiscale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0AC140F" w14:textId="77777777" w:rsidR="0069696E" w:rsidRPr="00D06CCE" w:rsidRDefault="0069696E" w:rsidP="00D91558">
            <w:pPr>
              <w:rPr>
                <w:sz w:val="24"/>
                <w:szCs w:val="24"/>
              </w:rPr>
            </w:pPr>
          </w:p>
          <w:p w14:paraId="148A7D6F" w14:textId="77777777" w:rsidR="0069696E" w:rsidRPr="00D06CCE" w:rsidRDefault="0069696E" w:rsidP="00D91558">
            <w:pPr>
              <w:rPr>
                <w:sz w:val="24"/>
                <w:szCs w:val="24"/>
              </w:rPr>
            </w:pPr>
          </w:p>
        </w:tc>
      </w:tr>
    </w:tbl>
    <w:p w14:paraId="19601EE9" w14:textId="77777777" w:rsidR="0069696E" w:rsidRDefault="0069696E" w:rsidP="001135F0">
      <w:pPr>
        <w:ind w:left="-142"/>
        <w:rPr>
          <w:b/>
          <w:sz w:val="24"/>
          <w:szCs w:val="24"/>
          <w:lang w:val="it-IT"/>
        </w:rPr>
      </w:pPr>
    </w:p>
    <w:p w14:paraId="41561527" w14:textId="4BD58662" w:rsidR="001135F0" w:rsidRDefault="00C33610" w:rsidP="00C33610">
      <w:pPr>
        <w:ind w:left="-284"/>
        <w:jc w:val="center"/>
        <w:rPr>
          <w:b/>
          <w:sz w:val="24"/>
          <w:szCs w:val="24"/>
          <w:lang w:val="it-IT"/>
        </w:rPr>
      </w:pPr>
      <w:r w:rsidRPr="00C33610">
        <w:rPr>
          <w:b/>
          <w:sz w:val="24"/>
          <w:szCs w:val="24"/>
          <w:lang w:val="it-IT"/>
        </w:rPr>
        <w:t xml:space="preserve">in qualità di </w:t>
      </w:r>
      <w:r>
        <w:rPr>
          <w:b/>
          <w:sz w:val="24"/>
          <w:szCs w:val="24"/>
          <w:lang w:val="it-IT"/>
        </w:rPr>
        <w:t>L</w:t>
      </w:r>
      <w:r w:rsidRPr="00C33610">
        <w:rPr>
          <w:b/>
          <w:sz w:val="24"/>
          <w:szCs w:val="24"/>
          <w:lang w:val="it-IT"/>
        </w:rPr>
        <w:t xml:space="preserve">egale </w:t>
      </w:r>
      <w:r>
        <w:rPr>
          <w:b/>
          <w:sz w:val="24"/>
          <w:szCs w:val="24"/>
          <w:lang w:val="it-IT"/>
        </w:rPr>
        <w:t>R</w:t>
      </w:r>
      <w:r w:rsidRPr="00C33610">
        <w:rPr>
          <w:b/>
          <w:sz w:val="24"/>
          <w:szCs w:val="24"/>
          <w:lang w:val="it-IT"/>
        </w:rPr>
        <w:t xml:space="preserve">appresentante </w:t>
      </w:r>
      <w:r>
        <w:rPr>
          <w:b/>
          <w:sz w:val="24"/>
          <w:szCs w:val="24"/>
          <w:lang w:val="it-IT"/>
        </w:rPr>
        <w:t xml:space="preserve">del </w:t>
      </w:r>
      <w:r w:rsidR="001135F0" w:rsidRPr="001135F0">
        <w:rPr>
          <w:b/>
          <w:sz w:val="24"/>
          <w:szCs w:val="24"/>
          <w:lang w:val="it-IT"/>
        </w:rPr>
        <w:t>mandatario dell’</w:t>
      </w:r>
      <w:r w:rsidR="0069696E">
        <w:rPr>
          <w:b/>
          <w:sz w:val="24"/>
          <w:szCs w:val="24"/>
          <w:lang w:val="it-IT"/>
        </w:rPr>
        <w:t>ATI/</w:t>
      </w:r>
      <w:r w:rsidR="001135F0" w:rsidRPr="001135F0">
        <w:rPr>
          <w:b/>
          <w:sz w:val="24"/>
          <w:szCs w:val="24"/>
          <w:lang w:val="it-IT"/>
        </w:rPr>
        <w:t>ATS intenzionale composta da</w:t>
      </w:r>
      <w:r w:rsidR="0069696E">
        <w:rPr>
          <w:b/>
          <w:sz w:val="24"/>
          <w:szCs w:val="24"/>
          <w:lang w:val="it-IT"/>
        </w:rPr>
        <w:t>:</w:t>
      </w:r>
    </w:p>
    <w:tbl>
      <w:tblPr>
        <w:tblStyle w:val="Grigliatabella"/>
        <w:tblW w:w="0" w:type="auto"/>
        <w:tblInd w:w="-284" w:type="dxa"/>
        <w:tblLook w:val="04A0" w:firstRow="1" w:lastRow="0" w:firstColumn="1" w:lastColumn="0" w:noHBand="0" w:noVBand="1"/>
      </w:tblPr>
      <w:tblGrid>
        <w:gridCol w:w="8630"/>
      </w:tblGrid>
      <w:tr w:rsidR="008369AD" w14:paraId="4C7EE2D6" w14:textId="77777777" w:rsidTr="008369AD">
        <w:tc>
          <w:tcPr>
            <w:tcW w:w="8630" w:type="dxa"/>
          </w:tcPr>
          <w:p w14:paraId="72554682" w14:textId="590E5A26" w:rsidR="008369AD" w:rsidRPr="008369AD" w:rsidRDefault="008369AD" w:rsidP="008369AD">
            <w:pPr>
              <w:rPr>
                <w:i/>
                <w:iCs/>
                <w:sz w:val="24"/>
                <w:szCs w:val="24"/>
                <w:lang w:val="it-IT"/>
              </w:rPr>
            </w:pPr>
            <w:bookmarkStart w:id="4" w:name="_Hlk227839883"/>
            <w:r>
              <w:rPr>
                <w:i/>
                <w:iCs/>
                <w:sz w:val="24"/>
                <w:szCs w:val="24"/>
                <w:lang w:val="it-IT"/>
              </w:rPr>
              <w:t>1</w:t>
            </w:r>
            <w:r w:rsidRPr="008369AD">
              <w:rPr>
                <w:i/>
                <w:iCs/>
                <w:sz w:val="24"/>
                <w:szCs w:val="24"/>
                <w:shd w:val="clear" w:color="auto" w:fill="DBE5F1" w:themeFill="accent1" w:themeFillTint="33"/>
                <w:lang w:val="it-IT"/>
              </w:rPr>
              <w:t>.Mandataria</w:t>
            </w:r>
          </w:p>
        </w:tc>
      </w:tr>
    </w:tbl>
    <w:p w14:paraId="349B299E" w14:textId="77777777" w:rsidR="00C33610" w:rsidRDefault="00C33610" w:rsidP="00C33610">
      <w:pPr>
        <w:ind w:left="-284"/>
        <w:jc w:val="center"/>
        <w:rPr>
          <w:i/>
          <w:iCs/>
          <w:sz w:val="24"/>
          <w:szCs w:val="24"/>
          <w:lang w:val="it-IT"/>
        </w:rPr>
      </w:pPr>
    </w:p>
    <w:p w14:paraId="45CA4683" w14:textId="24127FEA" w:rsidR="008369AD" w:rsidRPr="00AA5173" w:rsidRDefault="008369AD" w:rsidP="008369AD">
      <w:pPr>
        <w:pStyle w:val="Default"/>
        <w:ind w:left="-284"/>
        <w:rPr>
          <w:rFonts w:asciiTheme="minorHAnsi" w:hAnsiTheme="minorHAnsi" w:cstheme="minorBidi"/>
          <w:i/>
          <w:iCs/>
          <w:color w:val="auto"/>
        </w:rPr>
      </w:pPr>
      <w:r w:rsidRPr="00AA5173">
        <w:rPr>
          <w:rFonts w:asciiTheme="minorHAnsi" w:hAnsiTheme="minorHAnsi" w:cstheme="minorBidi"/>
          <w:i/>
          <w:iCs/>
          <w:color w:val="auto"/>
        </w:rPr>
        <w:t xml:space="preserve">Riportare i dati </w:t>
      </w:r>
      <w:r>
        <w:rPr>
          <w:rFonts w:asciiTheme="minorHAnsi" w:hAnsiTheme="minorHAnsi" w:cstheme="minorBidi"/>
          <w:i/>
          <w:iCs/>
          <w:color w:val="auto"/>
        </w:rPr>
        <w:t xml:space="preserve">Ente (nel caso di ATI/ATS per prima i dati </w:t>
      </w:r>
      <w:r w:rsidRPr="00AA5173">
        <w:rPr>
          <w:rFonts w:asciiTheme="minorHAnsi" w:hAnsiTheme="minorHAnsi" w:cstheme="minorBidi"/>
          <w:i/>
          <w:iCs/>
          <w:color w:val="auto"/>
        </w:rPr>
        <w:t>della Capofila Mandataria</w:t>
      </w:r>
      <w:r>
        <w:rPr>
          <w:rFonts w:asciiTheme="minorHAnsi" w:hAnsiTheme="minorHAnsi" w:cstheme="minorBidi"/>
          <w:i/>
          <w:iCs/>
          <w:color w:val="auto"/>
        </w:rPr>
        <w:t>)</w:t>
      </w:r>
      <w:r w:rsidRPr="00AA5173">
        <w:rPr>
          <w:rFonts w:asciiTheme="minorHAnsi" w:hAnsiTheme="minorHAnsi" w:cstheme="minorBidi"/>
          <w:i/>
          <w:iCs/>
          <w:color w:val="auto"/>
        </w:rPr>
        <w:t xml:space="preserve"> </w:t>
      </w:r>
    </w:p>
    <w:tbl>
      <w:tblPr>
        <w:tblStyle w:val="Grigliatabella"/>
        <w:tblW w:w="8647" w:type="dxa"/>
        <w:tblLook w:val="04A0" w:firstRow="1" w:lastRow="0" w:firstColumn="1" w:lastColumn="0" w:noHBand="0" w:noVBand="1"/>
      </w:tblPr>
      <w:tblGrid>
        <w:gridCol w:w="1843"/>
        <w:gridCol w:w="6804"/>
      </w:tblGrid>
      <w:tr w:rsidR="008369AD" w:rsidRPr="00990ACD" w14:paraId="1D20AAC8" w14:textId="77777777" w:rsidTr="004E055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FF6C3" w14:textId="77777777" w:rsidR="008369AD" w:rsidRPr="00D06CCE" w:rsidRDefault="008369AD" w:rsidP="004E055F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AA9B9D" w14:textId="77777777" w:rsidR="008369AD" w:rsidRPr="001E0087" w:rsidRDefault="008369AD" w:rsidP="004E055F">
            <w:pPr>
              <w:rPr>
                <w:sz w:val="24"/>
                <w:szCs w:val="24"/>
                <w:lang w:val="it-IT"/>
              </w:rPr>
            </w:pPr>
          </w:p>
        </w:tc>
      </w:tr>
      <w:tr w:rsidR="008369AD" w:rsidRPr="00D06CCE" w14:paraId="380DCF7B" w14:textId="77777777" w:rsidTr="004E055F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447ED8" w14:textId="77777777" w:rsidR="008369AD" w:rsidRPr="00D06CCE" w:rsidRDefault="008369AD" w:rsidP="004E055F">
            <w:pPr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Denominazione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3C2E330" w14:textId="77777777" w:rsidR="008369AD" w:rsidRDefault="008369AD" w:rsidP="004E055F">
            <w:pPr>
              <w:rPr>
                <w:sz w:val="24"/>
                <w:szCs w:val="24"/>
              </w:rPr>
            </w:pPr>
          </w:p>
          <w:p w14:paraId="06925D31" w14:textId="77777777" w:rsidR="008369AD" w:rsidRPr="00D06CCE" w:rsidRDefault="008369AD" w:rsidP="004E055F">
            <w:pPr>
              <w:rPr>
                <w:sz w:val="24"/>
                <w:szCs w:val="24"/>
              </w:rPr>
            </w:pPr>
          </w:p>
        </w:tc>
      </w:tr>
      <w:tr w:rsidR="008369AD" w:rsidRPr="00D06CCE" w14:paraId="33BACC03" w14:textId="77777777" w:rsidTr="004E055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4DD81BF" w14:textId="77777777" w:rsidR="008369AD" w:rsidRPr="00D06CCE" w:rsidRDefault="008369AD" w:rsidP="004E055F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C72A9E" w14:textId="77777777" w:rsidR="008369AD" w:rsidRPr="00D06CCE" w:rsidRDefault="008369AD" w:rsidP="004E055F">
            <w:pPr>
              <w:rPr>
                <w:sz w:val="24"/>
                <w:szCs w:val="24"/>
              </w:rPr>
            </w:pPr>
          </w:p>
        </w:tc>
      </w:tr>
      <w:tr w:rsidR="008369AD" w:rsidRPr="00D06CCE" w14:paraId="76294526" w14:textId="77777777" w:rsidTr="004E055F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31560D" w14:textId="77777777" w:rsidR="008369AD" w:rsidRPr="00D06CCE" w:rsidRDefault="008369AD" w:rsidP="004E055F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Codice Fiscale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FBEE4BA" w14:textId="77777777" w:rsidR="008369AD" w:rsidRPr="00D06CCE" w:rsidRDefault="008369AD" w:rsidP="004E055F">
            <w:pPr>
              <w:rPr>
                <w:sz w:val="24"/>
                <w:szCs w:val="24"/>
              </w:rPr>
            </w:pPr>
          </w:p>
          <w:p w14:paraId="7959694A" w14:textId="77777777" w:rsidR="008369AD" w:rsidRPr="00D06CCE" w:rsidRDefault="008369AD" w:rsidP="004E055F">
            <w:pPr>
              <w:rPr>
                <w:sz w:val="24"/>
                <w:szCs w:val="24"/>
              </w:rPr>
            </w:pPr>
          </w:p>
        </w:tc>
      </w:tr>
      <w:tr w:rsidR="008369AD" w:rsidRPr="00D06CCE" w14:paraId="7923606F" w14:textId="77777777" w:rsidTr="004E055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EBA04" w14:textId="77777777" w:rsidR="008369AD" w:rsidRPr="00D06CCE" w:rsidRDefault="008369AD" w:rsidP="004E055F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4304FD" w14:textId="77777777" w:rsidR="008369AD" w:rsidRPr="00D06CCE" w:rsidRDefault="008369AD" w:rsidP="004E055F">
            <w:pPr>
              <w:rPr>
                <w:sz w:val="24"/>
                <w:szCs w:val="24"/>
              </w:rPr>
            </w:pPr>
          </w:p>
        </w:tc>
      </w:tr>
      <w:tr w:rsidR="008369AD" w:rsidRPr="00D06CCE" w14:paraId="0D8AEE1D" w14:textId="77777777" w:rsidTr="004E055F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376C59" w14:textId="77777777" w:rsidR="008369AD" w:rsidRPr="00D06CCE" w:rsidRDefault="008369AD" w:rsidP="004E055F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Partita IVA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2446D12" w14:textId="77777777" w:rsidR="008369AD" w:rsidRPr="00D06CCE" w:rsidRDefault="008369AD" w:rsidP="004E055F">
            <w:pPr>
              <w:rPr>
                <w:sz w:val="24"/>
                <w:szCs w:val="24"/>
              </w:rPr>
            </w:pPr>
          </w:p>
          <w:p w14:paraId="0619241C" w14:textId="77777777" w:rsidR="008369AD" w:rsidRPr="00D06CCE" w:rsidRDefault="008369AD" w:rsidP="004E055F">
            <w:pPr>
              <w:rPr>
                <w:sz w:val="24"/>
                <w:szCs w:val="24"/>
              </w:rPr>
            </w:pPr>
          </w:p>
        </w:tc>
      </w:tr>
      <w:tr w:rsidR="008369AD" w:rsidRPr="00D06CCE" w14:paraId="3CD78C9E" w14:textId="77777777" w:rsidTr="004E055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D7AE5" w14:textId="77777777" w:rsidR="008369AD" w:rsidRPr="00D06CCE" w:rsidRDefault="008369AD" w:rsidP="004E055F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C06B0C" w14:textId="77777777" w:rsidR="008369AD" w:rsidRPr="00D06CCE" w:rsidRDefault="008369AD" w:rsidP="004E055F">
            <w:pPr>
              <w:rPr>
                <w:sz w:val="24"/>
                <w:szCs w:val="24"/>
              </w:rPr>
            </w:pPr>
          </w:p>
        </w:tc>
      </w:tr>
      <w:tr w:rsidR="008369AD" w:rsidRPr="00D06CCE" w14:paraId="1AF2DBDE" w14:textId="77777777" w:rsidTr="004E055F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3A5A66" w14:textId="77777777" w:rsidR="008369AD" w:rsidRPr="00D06CCE" w:rsidRDefault="008369AD" w:rsidP="004E055F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Sede legale (Comune)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DAABC18" w14:textId="77777777" w:rsidR="008369AD" w:rsidRPr="00D06CCE" w:rsidRDefault="008369AD" w:rsidP="004E055F">
            <w:pPr>
              <w:rPr>
                <w:sz w:val="24"/>
                <w:szCs w:val="24"/>
              </w:rPr>
            </w:pPr>
          </w:p>
          <w:p w14:paraId="59FEB1AB" w14:textId="77777777" w:rsidR="008369AD" w:rsidRPr="00D06CCE" w:rsidRDefault="008369AD" w:rsidP="004E055F">
            <w:pPr>
              <w:rPr>
                <w:sz w:val="24"/>
                <w:szCs w:val="24"/>
              </w:rPr>
            </w:pPr>
          </w:p>
        </w:tc>
      </w:tr>
      <w:tr w:rsidR="008369AD" w:rsidRPr="00D06CCE" w14:paraId="2548B6FB" w14:textId="77777777" w:rsidTr="004E055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998F4" w14:textId="77777777" w:rsidR="008369AD" w:rsidRPr="00D06CCE" w:rsidRDefault="008369AD" w:rsidP="004E055F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9DC985" w14:textId="77777777" w:rsidR="008369AD" w:rsidRPr="00D06CCE" w:rsidRDefault="008369AD" w:rsidP="004E055F">
            <w:pPr>
              <w:rPr>
                <w:sz w:val="24"/>
                <w:szCs w:val="24"/>
              </w:rPr>
            </w:pPr>
          </w:p>
        </w:tc>
      </w:tr>
      <w:tr w:rsidR="008369AD" w:rsidRPr="00D06CCE" w14:paraId="2A58BF01" w14:textId="77777777" w:rsidTr="004E055F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A06F7B" w14:textId="77777777" w:rsidR="008369AD" w:rsidRPr="00D06CCE" w:rsidRDefault="008369AD" w:rsidP="004E055F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Via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2E1B9A5" w14:textId="77777777" w:rsidR="008369AD" w:rsidRPr="00D06CCE" w:rsidRDefault="008369AD" w:rsidP="004E055F">
            <w:pPr>
              <w:rPr>
                <w:sz w:val="24"/>
                <w:szCs w:val="24"/>
              </w:rPr>
            </w:pPr>
          </w:p>
          <w:p w14:paraId="189BC171" w14:textId="77777777" w:rsidR="008369AD" w:rsidRPr="00D06CCE" w:rsidRDefault="008369AD" w:rsidP="004E055F">
            <w:pPr>
              <w:rPr>
                <w:sz w:val="24"/>
                <w:szCs w:val="24"/>
              </w:rPr>
            </w:pPr>
          </w:p>
        </w:tc>
      </w:tr>
      <w:tr w:rsidR="008369AD" w:rsidRPr="00D06CCE" w14:paraId="18B93FD2" w14:textId="77777777" w:rsidTr="004E055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4509F" w14:textId="77777777" w:rsidR="008369AD" w:rsidRPr="00D06CCE" w:rsidRDefault="008369AD" w:rsidP="004E055F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B5B3A3" w14:textId="77777777" w:rsidR="008369AD" w:rsidRPr="00D06CCE" w:rsidRDefault="008369AD" w:rsidP="004E055F">
            <w:pPr>
              <w:rPr>
                <w:sz w:val="24"/>
                <w:szCs w:val="24"/>
              </w:rPr>
            </w:pPr>
          </w:p>
        </w:tc>
      </w:tr>
      <w:tr w:rsidR="008369AD" w:rsidRPr="00D06CCE" w14:paraId="0B64D206" w14:textId="77777777" w:rsidTr="004E055F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D21955" w14:textId="77777777" w:rsidR="008369AD" w:rsidRPr="00D06CCE" w:rsidRDefault="008369AD" w:rsidP="004E055F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CAP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82294A4" w14:textId="77777777" w:rsidR="008369AD" w:rsidRDefault="008369AD" w:rsidP="004E055F">
            <w:pPr>
              <w:rPr>
                <w:sz w:val="24"/>
                <w:szCs w:val="24"/>
              </w:rPr>
            </w:pPr>
          </w:p>
          <w:p w14:paraId="21AD2B5A" w14:textId="77777777" w:rsidR="008369AD" w:rsidRPr="00D06CCE" w:rsidRDefault="008369AD" w:rsidP="004E055F">
            <w:pPr>
              <w:rPr>
                <w:sz w:val="24"/>
                <w:szCs w:val="24"/>
              </w:rPr>
            </w:pPr>
          </w:p>
        </w:tc>
      </w:tr>
      <w:tr w:rsidR="008369AD" w:rsidRPr="00D06CCE" w14:paraId="1F978F2B" w14:textId="77777777" w:rsidTr="004E055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9D7BE" w14:textId="77777777" w:rsidR="008369AD" w:rsidRPr="00D06CCE" w:rsidRDefault="008369AD" w:rsidP="004E055F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366A45" w14:textId="77777777" w:rsidR="008369AD" w:rsidRPr="00D06CCE" w:rsidRDefault="008369AD" w:rsidP="004E055F">
            <w:pPr>
              <w:rPr>
                <w:sz w:val="24"/>
                <w:szCs w:val="24"/>
              </w:rPr>
            </w:pPr>
          </w:p>
        </w:tc>
      </w:tr>
      <w:tr w:rsidR="008369AD" w:rsidRPr="00D06CCE" w14:paraId="4AAFE94F" w14:textId="77777777" w:rsidTr="004E055F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5C1DA5" w14:textId="77777777" w:rsidR="008369AD" w:rsidRPr="00D06CCE" w:rsidRDefault="008369AD" w:rsidP="004E055F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Telefono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CEA0AB0" w14:textId="77777777" w:rsidR="008369AD" w:rsidRDefault="008369AD" w:rsidP="004E055F">
            <w:pPr>
              <w:rPr>
                <w:sz w:val="24"/>
                <w:szCs w:val="24"/>
              </w:rPr>
            </w:pPr>
          </w:p>
          <w:p w14:paraId="29A8C590" w14:textId="77777777" w:rsidR="008369AD" w:rsidRPr="00D06CCE" w:rsidRDefault="008369AD" w:rsidP="004E055F">
            <w:pPr>
              <w:rPr>
                <w:sz w:val="24"/>
                <w:szCs w:val="24"/>
              </w:rPr>
            </w:pPr>
          </w:p>
        </w:tc>
      </w:tr>
      <w:tr w:rsidR="008369AD" w:rsidRPr="00D06CCE" w14:paraId="6AB4CC30" w14:textId="77777777" w:rsidTr="004E055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66289" w14:textId="77777777" w:rsidR="008369AD" w:rsidRPr="00D06CCE" w:rsidRDefault="008369AD" w:rsidP="004E055F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4F1A67" w14:textId="77777777" w:rsidR="008369AD" w:rsidRPr="00D06CCE" w:rsidRDefault="008369AD" w:rsidP="004E055F">
            <w:pPr>
              <w:rPr>
                <w:sz w:val="24"/>
                <w:szCs w:val="24"/>
              </w:rPr>
            </w:pPr>
          </w:p>
        </w:tc>
      </w:tr>
      <w:tr w:rsidR="008369AD" w:rsidRPr="00AA5173" w14:paraId="0BC32F2E" w14:textId="77777777" w:rsidTr="004E055F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0A477F" w14:textId="77777777" w:rsidR="008369AD" w:rsidRPr="00D06CCE" w:rsidRDefault="008369AD" w:rsidP="004E055F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 xml:space="preserve">PEC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665A8DA" w14:textId="77777777" w:rsidR="008369AD" w:rsidRDefault="008369AD" w:rsidP="004E055F">
            <w:pPr>
              <w:rPr>
                <w:sz w:val="24"/>
                <w:szCs w:val="24"/>
                <w:lang w:val="it-IT"/>
              </w:rPr>
            </w:pPr>
          </w:p>
          <w:p w14:paraId="650BAB9A" w14:textId="77777777" w:rsidR="008369AD" w:rsidRPr="00D06CCE" w:rsidRDefault="008369AD" w:rsidP="004E055F">
            <w:pPr>
              <w:rPr>
                <w:sz w:val="24"/>
                <w:szCs w:val="24"/>
                <w:lang w:val="it-IT"/>
              </w:rPr>
            </w:pPr>
          </w:p>
        </w:tc>
      </w:tr>
    </w:tbl>
    <w:p w14:paraId="2FFE48B6" w14:textId="77777777" w:rsidR="008369AD" w:rsidRDefault="008369AD" w:rsidP="00C33610">
      <w:pPr>
        <w:ind w:left="-284"/>
        <w:jc w:val="center"/>
        <w:rPr>
          <w:i/>
          <w:iCs/>
          <w:sz w:val="24"/>
          <w:szCs w:val="24"/>
          <w:lang w:val="it-IT"/>
        </w:rPr>
      </w:pPr>
    </w:p>
    <w:tbl>
      <w:tblPr>
        <w:tblStyle w:val="Grigliatabella"/>
        <w:tblW w:w="9635" w:type="dxa"/>
        <w:tblInd w:w="-284" w:type="dxa"/>
        <w:tblLook w:val="04A0" w:firstRow="1" w:lastRow="0" w:firstColumn="1" w:lastColumn="0" w:noHBand="0" w:noVBand="1"/>
      </w:tblPr>
      <w:tblGrid>
        <w:gridCol w:w="9635"/>
      </w:tblGrid>
      <w:tr w:rsidR="008369AD" w14:paraId="1AAB2F88" w14:textId="77777777" w:rsidTr="008369AD">
        <w:tc>
          <w:tcPr>
            <w:tcW w:w="9635" w:type="dxa"/>
            <w:shd w:val="clear" w:color="auto" w:fill="DBE5F1" w:themeFill="accent1" w:themeFillTint="33"/>
          </w:tcPr>
          <w:p w14:paraId="36B21835" w14:textId="61037782" w:rsidR="008369AD" w:rsidRDefault="008369AD" w:rsidP="008369AD">
            <w:pPr>
              <w:ind w:left="-284"/>
              <w:rPr>
                <w:i/>
                <w:iCs/>
                <w:sz w:val="24"/>
                <w:szCs w:val="24"/>
                <w:lang w:val="it-IT"/>
              </w:rPr>
            </w:pPr>
            <w:r>
              <w:rPr>
                <w:i/>
                <w:iCs/>
                <w:sz w:val="24"/>
                <w:szCs w:val="24"/>
                <w:lang w:val="it-IT"/>
              </w:rPr>
              <w:t>2. 2. Mandante ______________________________</w:t>
            </w:r>
          </w:p>
          <w:p w14:paraId="73FF0D39" w14:textId="77777777" w:rsidR="008369AD" w:rsidRDefault="008369AD" w:rsidP="00C33610">
            <w:pPr>
              <w:jc w:val="center"/>
              <w:rPr>
                <w:i/>
                <w:iCs/>
                <w:sz w:val="24"/>
                <w:szCs w:val="24"/>
                <w:lang w:val="it-IT"/>
              </w:rPr>
            </w:pPr>
          </w:p>
        </w:tc>
      </w:tr>
    </w:tbl>
    <w:p w14:paraId="7E20A797" w14:textId="77777777" w:rsidR="008369AD" w:rsidRPr="00C33610" w:rsidRDefault="008369AD" w:rsidP="00C33610">
      <w:pPr>
        <w:ind w:left="-284"/>
        <w:jc w:val="center"/>
        <w:rPr>
          <w:i/>
          <w:iCs/>
          <w:sz w:val="24"/>
          <w:szCs w:val="24"/>
          <w:lang w:val="it-IT"/>
        </w:rPr>
      </w:pPr>
    </w:p>
    <w:tbl>
      <w:tblPr>
        <w:tblStyle w:val="Grigliatabella"/>
        <w:tblW w:w="9464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513"/>
      </w:tblGrid>
      <w:tr w:rsidR="0069696E" w:rsidRPr="00D06CCE" w14:paraId="3A0A31F9" w14:textId="77777777" w:rsidTr="00D91558">
        <w:tc>
          <w:tcPr>
            <w:tcW w:w="1951" w:type="dxa"/>
            <w:tcBorders>
              <w:right w:val="single" w:sz="4" w:space="0" w:color="auto"/>
            </w:tcBorders>
          </w:tcPr>
          <w:p w14:paraId="07B5DE84" w14:textId="77777777" w:rsidR="0069696E" w:rsidRPr="00D06CCE" w:rsidRDefault="0069696E" w:rsidP="00D91558">
            <w:pPr>
              <w:rPr>
                <w:sz w:val="24"/>
                <w:szCs w:val="24"/>
              </w:rPr>
            </w:pPr>
            <w:r w:rsidRPr="00D06CCE">
              <w:rPr>
                <w:sz w:val="24"/>
                <w:szCs w:val="24"/>
              </w:rPr>
              <w:t xml:space="preserve">Il/La </w:t>
            </w:r>
            <w:proofErr w:type="spellStart"/>
            <w:r w:rsidRPr="00D06CCE">
              <w:rPr>
                <w:sz w:val="24"/>
                <w:szCs w:val="24"/>
              </w:rPr>
              <w:t>sottoscritto</w:t>
            </w:r>
            <w:proofErr w:type="spellEnd"/>
            <w:r w:rsidRPr="00D06CCE">
              <w:rPr>
                <w:sz w:val="24"/>
                <w:szCs w:val="24"/>
              </w:rPr>
              <w:t>/a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7261AC2" w14:textId="77777777" w:rsidR="0069696E" w:rsidRPr="00D06CCE" w:rsidRDefault="0069696E" w:rsidP="00D91558">
            <w:pPr>
              <w:rPr>
                <w:sz w:val="24"/>
                <w:szCs w:val="24"/>
              </w:rPr>
            </w:pPr>
          </w:p>
          <w:p w14:paraId="3BDD7625" w14:textId="77777777" w:rsidR="0069696E" w:rsidRPr="00D06CCE" w:rsidRDefault="0069696E" w:rsidP="00D91558">
            <w:pPr>
              <w:rPr>
                <w:sz w:val="24"/>
                <w:szCs w:val="24"/>
              </w:rPr>
            </w:pPr>
          </w:p>
        </w:tc>
      </w:tr>
      <w:tr w:rsidR="0069696E" w:rsidRPr="00D06CCE" w14:paraId="576C6D2B" w14:textId="77777777" w:rsidTr="00D91558">
        <w:tc>
          <w:tcPr>
            <w:tcW w:w="1951" w:type="dxa"/>
          </w:tcPr>
          <w:p w14:paraId="342BF0B4" w14:textId="77777777" w:rsidR="0069696E" w:rsidRPr="00D06CCE" w:rsidRDefault="0069696E" w:rsidP="00D91558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BDFBAA" w14:textId="77777777" w:rsidR="0069696E" w:rsidRPr="00D06CCE" w:rsidRDefault="0069696E" w:rsidP="00D91558">
            <w:pPr>
              <w:rPr>
                <w:sz w:val="24"/>
                <w:szCs w:val="24"/>
              </w:rPr>
            </w:pPr>
          </w:p>
        </w:tc>
      </w:tr>
      <w:tr w:rsidR="0069696E" w:rsidRPr="00D06CCE" w14:paraId="3868C0F2" w14:textId="77777777" w:rsidTr="00D91558">
        <w:tc>
          <w:tcPr>
            <w:tcW w:w="1951" w:type="dxa"/>
            <w:tcBorders>
              <w:right w:val="single" w:sz="4" w:space="0" w:color="auto"/>
            </w:tcBorders>
          </w:tcPr>
          <w:p w14:paraId="75A4DE3D" w14:textId="77777777" w:rsidR="0069696E" w:rsidRPr="00D06CCE" w:rsidRDefault="0069696E" w:rsidP="00D91558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 xml:space="preserve">Nato/a </w:t>
            </w:r>
            <w:proofErr w:type="spellStart"/>
            <w:r w:rsidRPr="00D06CCE">
              <w:rPr>
                <w:sz w:val="24"/>
                <w:szCs w:val="24"/>
                <w:lang w:val="it-IT"/>
              </w:rPr>
              <w:t>a</w:t>
            </w:r>
            <w:proofErr w:type="spellEnd"/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0EEBF46" w14:textId="77777777" w:rsidR="0069696E" w:rsidRPr="00D06CCE" w:rsidRDefault="0069696E" w:rsidP="00D91558">
            <w:pPr>
              <w:rPr>
                <w:sz w:val="24"/>
                <w:szCs w:val="24"/>
              </w:rPr>
            </w:pPr>
          </w:p>
          <w:p w14:paraId="722CB6AB" w14:textId="77777777" w:rsidR="0069696E" w:rsidRPr="00D06CCE" w:rsidRDefault="0069696E" w:rsidP="00D91558">
            <w:pPr>
              <w:rPr>
                <w:sz w:val="24"/>
                <w:szCs w:val="24"/>
              </w:rPr>
            </w:pPr>
          </w:p>
        </w:tc>
      </w:tr>
      <w:tr w:rsidR="0069696E" w:rsidRPr="00D06CCE" w14:paraId="574E9619" w14:textId="77777777" w:rsidTr="00D91558">
        <w:tc>
          <w:tcPr>
            <w:tcW w:w="1951" w:type="dxa"/>
          </w:tcPr>
          <w:p w14:paraId="25BEE373" w14:textId="77777777" w:rsidR="0069696E" w:rsidRPr="00D06CCE" w:rsidRDefault="0069696E" w:rsidP="00D91558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87CF5" w14:textId="77777777" w:rsidR="0069696E" w:rsidRPr="00D06CCE" w:rsidRDefault="0069696E" w:rsidP="00D91558">
            <w:pPr>
              <w:rPr>
                <w:sz w:val="24"/>
                <w:szCs w:val="24"/>
              </w:rPr>
            </w:pPr>
          </w:p>
        </w:tc>
      </w:tr>
      <w:tr w:rsidR="0069696E" w:rsidRPr="00D06CCE" w14:paraId="7B146BB3" w14:textId="77777777" w:rsidTr="00D91558">
        <w:tc>
          <w:tcPr>
            <w:tcW w:w="1951" w:type="dxa"/>
            <w:tcBorders>
              <w:right w:val="single" w:sz="4" w:space="0" w:color="auto"/>
            </w:tcBorders>
          </w:tcPr>
          <w:p w14:paraId="7CE127C7" w14:textId="77777777" w:rsidR="0069696E" w:rsidRPr="00D06CCE" w:rsidRDefault="0069696E" w:rsidP="00D91558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Il (data di nascita)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4BFF04E" w14:textId="77777777" w:rsidR="0069696E" w:rsidRPr="00D06CCE" w:rsidRDefault="0069696E" w:rsidP="00D91558">
            <w:pPr>
              <w:rPr>
                <w:sz w:val="24"/>
                <w:szCs w:val="24"/>
              </w:rPr>
            </w:pPr>
          </w:p>
          <w:p w14:paraId="3272D9A5" w14:textId="77777777" w:rsidR="0069696E" w:rsidRPr="00D06CCE" w:rsidRDefault="0069696E" w:rsidP="00D91558">
            <w:pPr>
              <w:rPr>
                <w:sz w:val="24"/>
                <w:szCs w:val="24"/>
              </w:rPr>
            </w:pPr>
          </w:p>
        </w:tc>
      </w:tr>
      <w:tr w:rsidR="0069696E" w:rsidRPr="00D06CCE" w14:paraId="6CEA9F48" w14:textId="77777777" w:rsidTr="00D91558">
        <w:tc>
          <w:tcPr>
            <w:tcW w:w="1951" w:type="dxa"/>
          </w:tcPr>
          <w:p w14:paraId="5974AD48" w14:textId="77777777" w:rsidR="0069696E" w:rsidRPr="00D06CCE" w:rsidRDefault="0069696E" w:rsidP="00D91558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89BB7" w14:textId="77777777" w:rsidR="0069696E" w:rsidRPr="00D06CCE" w:rsidRDefault="0069696E" w:rsidP="00D91558">
            <w:pPr>
              <w:rPr>
                <w:sz w:val="24"/>
                <w:szCs w:val="24"/>
              </w:rPr>
            </w:pPr>
          </w:p>
        </w:tc>
      </w:tr>
      <w:tr w:rsidR="0069696E" w:rsidRPr="00D06CCE" w14:paraId="5105627B" w14:textId="77777777" w:rsidTr="00D91558">
        <w:tc>
          <w:tcPr>
            <w:tcW w:w="1951" w:type="dxa"/>
            <w:tcBorders>
              <w:right w:val="single" w:sz="4" w:space="0" w:color="auto"/>
            </w:tcBorders>
          </w:tcPr>
          <w:p w14:paraId="7FED8B42" w14:textId="77777777" w:rsidR="0069696E" w:rsidRPr="00D06CCE" w:rsidRDefault="0069696E" w:rsidP="00D91558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Residente in (Comune)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0457CA" w14:textId="77777777" w:rsidR="0069696E" w:rsidRPr="00D06CCE" w:rsidRDefault="0069696E" w:rsidP="00D91558">
            <w:pPr>
              <w:rPr>
                <w:sz w:val="24"/>
                <w:szCs w:val="24"/>
              </w:rPr>
            </w:pPr>
          </w:p>
          <w:p w14:paraId="5CA8C11D" w14:textId="77777777" w:rsidR="0069696E" w:rsidRPr="00D06CCE" w:rsidRDefault="0069696E" w:rsidP="00D91558">
            <w:pPr>
              <w:rPr>
                <w:sz w:val="24"/>
                <w:szCs w:val="24"/>
              </w:rPr>
            </w:pPr>
          </w:p>
        </w:tc>
      </w:tr>
      <w:tr w:rsidR="0069696E" w:rsidRPr="00D06CCE" w14:paraId="466EAC2E" w14:textId="77777777" w:rsidTr="00D91558">
        <w:tc>
          <w:tcPr>
            <w:tcW w:w="1951" w:type="dxa"/>
          </w:tcPr>
          <w:p w14:paraId="569FE691" w14:textId="77777777" w:rsidR="0069696E" w:rsidRPr="00D06CCE" w:rsidRDefault="0069696E" w:rsidP="00D91558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5D395E" w14:textId="77777777" w:rsidR="0069696E" w:rsidRPr="00D06CCE" w:rsidRDefault="0069696E" w:rsidP="00D91558">
            <w:pPr>
              <w:rPr>
                <w:sz w:val="24"/>
                <w:szCs w:val="24"/>
              </w:rPr>
            </w:pPr>
          </w:p>
        </w:tc>
      </w:tr>
      <w:tr w:rsidR="0069696E" w:rsidRPr="00D06CCE" w14:paraId="777B8FAB" w14:textId="77777777" w:rsidTr="00D91558">
        <w:tc>
          <w:tcPr>
            <w:tcW w:w="1951" w:type="dxa"/>
            <w:tcBorders>
              <w:right w:val="single" w:sz="4" w:space="0" w:color="auto"/>
            </w:tcBorders>
          </w:tcPr>
          <w:p w14:paraId="1ED0432B" w14:textId="77777777" w:rsidR="0069696E" w:rsidRPr="00D06CCE" w:rsidRDefault="0069696E" w:rsidP="00D91558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Via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6AD9606" w14:textId="77777777" w:rsidR="0069696E" w:rsidRPr="00D06CCE" w:rsidRDefault="0069696E" w:rsidP="00D91558">
            <w:pPr>
              <w:rPr>
                <w:sz w:val="24"/>
                <w:szCs w:val="24"/>
              </w:rPr>
            </w:pPr>
          </w:p>
          <w:p w14:paraId="3C613002" w14:textId="77777777" w:rsidR="0069696E" w:rsidRPr="00D06CCE" w:rsidRDefault="0069696E" w:rsidP="00D91558">
            <w:pPr>
              <w:rPr>
                <w:sz w:val="24"/>
                <w:szCs w:val="24"/>
              </w:rPr>
            </w:pPr>
          </w:p>
        </w:tc>
      </w:tr>
      <w:tr w:rsidR="0069696E" w:rsidRPr="00D06CCE" w14:paraId="6F546184" w14:textId="77777777" w:rsidTr="00D91558">
        <w:tc>
          <w:tcPr>
            <w:tcW w:w="1951" w:type="dxa"/>
          </w:tcPr>
          <w:p w14:paraId="5A43963F" w14:textId="77777777" w:rsidR="0069696E" w:rsidRPr="00D06CCE" w:rsidRDefault="0069696E" w:rsidP="00D91558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7C3EE" w14:textId="77777777" w:rsidR="0069696E" w:rsidRPr="00D06CCE" w:rsidRDefault="0069696E" w:rsidP="00D91558">
            <w:pPr>
              <w:rPr>
                <w:sz w:val="24"/>
                <w:szCs w:val="24"/>
              </w:rPr>
            </w:pPr>
          </w:p>
        </w:tc>
      </w:tr>
      <w:tr w:rsidR="0069696E" w:rsidRPr="00D06CCE" w14:paraId="5813B17C" w14:textId="77777777" w:rsidTr="00D91558">
        <w:tc>
          <w:tcPr>
            <w:tcW w:w="1951" w:type="dxa"/>
            <w:tcBorders>
              <w:right w:val="single" w:sz="4" w:space="0" w:color="auto"/>
            </w:tcBorders>
          </w:tcPr>
          <w:p w14:paraId="132E0010" w14:textId="77777777" w:rsidR="0069696E" w:rsidRPr="00D06CCE" w:rsidRDefault="0069696E" w:rsidP="00D91558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CAP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6C52A12" w14:textId="77777777" w:rsidR="0069696E" w:rsidRPr="00D06CCE" w:rsidRDefault="0069696E" w:rsidP="00D91558">
            <w:pPr>
              <w:rPr>
                <w:sz w:val="24"/>
                <w:szCs w:val="24"/>
              </w:rPr>
            </w:pPr>
          </w:p>
          <w:p w14:paraId="34EBE096" w14:textId="77777777" w:rsidR="0069696E" w:rsidRPr="00D06CCE" w:rsidRDefault="0069696E" w:rsidP="00D91558">
            <w:pPr>
              <w:rPr>
                <w:sz w:val="24"/>
                <w:szCs w:val="24"/>
              </w:rPr>
            </w:pPr>
          </w:p>
        </w:tc>
      </w:tr>
      <w:tr w:rsidR="0069696E" w:rsidRPr="00D06CCE" w14:paraId="142D418F" w14:textId="77777777" w:rsidTr="00D91558">
        <w:tc>
          <w:tcPr>
            <w:tcW w:w="1951" w:type="dxa"/>
          </w:tcPr>
          <w:p w14:paraId="068CB778" w14:textId="77777777" w:rsidR="0069696E" w:rsidRPr="00D06CCE" w:rsidRDefault="0069696E" w:rsidP="00D91558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672CC4" w14:textId="77777777" w:rsidR="0069696E" w:rsidRPr="00D06CCE" w:rsidRDefault="0069696E" w:rsidP="00D91558">
            <w:pPr>
              <w:rPr>
                <w:sz w:val="24"/>
                <w:szCs w:val="24"/>
              </w:rPr>
            </w:pPr>
          </w:p>
        </w:tc>
      </w:tr>
      <w:tr w:rsidR="0069696E" w:rsidRPr="00D06CCE" w14:paraId="4B60884D" w14:textId="77777777" w:rsidTr="00D91558">
        <w:trPr>
          <w:trHeight w:val="58"/>
        </w:trPr>
        <w:tc>
          <w:tcPr>
            <w:tcW w:w="1951" w:type="dxa"/>
            <w:tcBorders>
              <w:right w:val="single" w:sz="4" w:space="0" w:color="auto"/>
            </w:tcBorders>
          </w:tcPr>
          <w:p w14:paraId="2738C313" w14:textId="77777777" w:rsidR="0069696E" w:rsidRPr="00D06CCE" w:rsidRDefault="0069696E" w:rsidP="00D91558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Codice Fiscale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7A06540" w14:textId="77777777" w:rsidR="0069696E" w:rsidRPr="00D06CCE" w:rsidRDefault="0069696E" w:rsidP="00D91558">
            <w:pPr>
              <w:rPr>
                <w:sz w:val="24"/>
                <w:szCs w:val="24"/>
              </w:rPr>
            </w:pPr>
          </w:p>
          <w:p w14:paraId="6F592EAD" w14:textId="77777777" w:rsidR="0069696E" w:rsidRPr="00D06CCE" w:rsidRDefault="0069696E" w:rsidP="00D91558">
            <w:pPr>
              <w:rPr>
                <w:sz w:val="24"/>
                <w:szCs w:val="24"/>
              </w:rPr>
            </w:pPr>
          </w:p>
        </w:tc>
      </w:tr>
    </w:tbl>
    <w:p w14:paraId="18DC2183" w14:textId="77777777" w:rsidR="00A713AE" w:rsidRDefault="00A713AE" w:rsidP="001135F0">
      <w:pPr>
        <w:ind w:left="-142"/>
        <w:rPr>
          <w:b/>
          <w:sz w:val="24"/>
          <w:szCs w:val="24"/>
          <w:lang w:val="it-IT"/>
        </w:rPr>
      </w:pPr>
    </w:p>
    <w:p w14:paraId="3728D316" w14:textId="7B11A8FF" w:rsidR="00C33610" w:rsidRDefault="00C33610" w:rsidP="001135F0">
      <w:pPr>
        <w:ind w:left="-142"/>
        <w:rPr>
          <w:b/>
          <w:sz w:val="24"/>
          <w:szCs w:val="24"/>
          <w:lang w:val="it-IT"/>
        </w:rPr>
      </w:pPr>
      <w:r w:rsidRPr="00C33610">
        <w:rPr>
          <w:b/>
          <w:sz w:val="24"/>
          <w:szCs w:val="24"/>
          <w:lang w:val="it-IT"/>
        </w:rPr>
        <w:t xml:space="preserve">in qualità di </w:t>
      </w:r>
      <w:r>
        <w:rPr>
          <w:b/>
          <w:sz w:val="24"/>
          <w:szCs w:val="24"/>
          <w:lang w:val="it-IT"/>
        </w:rPr>
        <w:t>L</w:t>
      </w:r>
      <w:r w:rsidRPr="00C33610">
        <w:rPr>
          <w:b/>
          <w:sz w:val="24"/>
          <w:szCs w:val="24"/>
          <w:lang w:val="it-IT"/>
        </w:rPr>
        <w:t xml:space="preserve">egale </w:t>
      </w:r>
      <w:r>
        <w:rPr>
          <w:b/>
          <w:sz w:val="24"/>
          <w:szCs w:val="24"/>
          <w:lang w:val="it-IT"/>
        </w:rPr>
        <w:t>R</w:t>
      </w:r>
      <w:r w:rsidRPr="00C33610">
        <w:rPr>
          <w:b/>
          <w:sz w:val="24"/>
          <w:szCs w:val="24"/>
          <w:lang w:val="it-IT"/>
        </w:rPr>
        <w:t xml:space="preserve">appresentante </w:t>
      </w:r>
      <w:r w:rsidR="009C7502">
        <w:rPr>
          <w:b/>
          <w:sz w:val="24"/>
          <w:szCs w:val="24"/>
          <w:lang w:val="it-IT"/>
        </w:rPr>
        <w:t xml:space="preserve">MANDANTE </w:t>
      </w:r>
      <w:r w:rsidR="009C7502" w:rsidRPr="001135F0">
        <w:rPr>
          <w:b/>
          <w:sz w:val="24"/>
          <w:szCs w:val="24"/>
          <w:lang w:val="it-IT"/>
        </w:rPr>
        <w:t>dell’ATI</w:t>
      </w:r>
      <w:r>
        <w:rPr>
          <w:b/>
          <w:sz w:val="24"/>
          <w:szCs w:val="24"/>
          <w:lang w:val="it-IT"/>
        </w:rPr>
        <w:t>/</w:t>
      </w:r>
      <w:r w:rsidRPr="001135F0">
        <w:rPr>
          <w:b/>
          <w:sz w:val="24"/>
          <w:szCs w:val="24"/>
          <w:lang w:val="it-IT"/>
        </w:rPr>
        <w:t>ATS intenzionale</w:t>
      </w:r>
    </w:p>
    <w:p w14:paraId="337ADDD7" w14:textId="032BB0F8" w:rsidR="008369AD" w:rsidRPr="00AA5173" w:rsidRDefault="008369AD" w:rsidP="008369AD">
      <w:pPr>
        <w:pStyle w:val="Default"/>
        <w:ind w:left="-284"/>
        <w:rPr>
          <w:rFonts w:asciiTheme="minorHAnsi" w:hAnsiTheme="minorHAnsi" w:cstheme="minorBidi"/>
          <w:i/>
          <w:iCs/>
          <w:color w:val="auto"/>
        </w:rPr>
      </w:pPr>
      <w:bookmarkStart w:id="5" w:name="_Hlk228176973"/>
      <w:bookmarkEnd w:id="4"/>
      <w:r w:rsidRPr="00AA5173">
        <w:rPr>
          <w:rFonts w:asciiTheme="minorHAnsi" w:hAnsiTheme="minorHAnsi" w:cstheme="minorBidi"/>
          <w:i/>
          <w:iCs/>
          <w:color w:val="auto"/>
        </w:rPr>
        <w:t xml:space="preserve">Riportare i dati </w:t>
      </w:r>
      <w:r>
        <w:rPr>
          <w:rFonts w:asciiTheme="minorHAnsi" w:hAnsiTheme="minorHAnsi" w:cstheme="minorBidi"/>
          <w:i/>
          <w:iCs/>
          <w:color w:val="auto"/>
        </w:rPr>
        <w:t xml:space="preserve">Ente (nel caso di ATI/ATS </w:t>
      </w:r>
      <w:r w:rsidRPr="00AA5173">
        <w:rPr>
          <w:rFonts w:asciiTheme="minorHAnsi" w:hAnsiTheme="minorHAnsi" w:cstheme="minorBidi"/>
          <w:i/>
          <w:iCs/>
          <w:color w:val="auto"/>
        </w:rPr>
        <w:t>della Capofila Manda</w:t>
      </w:r>
      <w:r>
        <w:rPr>
          <w:rFonts w:asciiTheme="minorHAnsi" w:hAnsiTheme="minorHAnsi" w:cstheme="minorBidi"/>
          <w:i/>
          <w:iCs/>
          <w:color w:val="auto"/>
        </w:rPr>
        <w:t>nte)</w:t>
      </w:r>
      <w:r w:rsidRPr="00AA5173">
        <w:rPr>
          <w:rFonts w:asciiTheme="minorHAnsi" w:hAnsiTheme="minorHAnsi" w:cstheme="minorBidi"/>
          <w:i/>
          <w:iCs/>
          <w:color w:val="auto"/>
        </w:rPr>
        <w:t xml:space="preserve"> </w:t>
      </w:r>
    </w:p>
    <w:tbl>
      <w:tblPr>
        <w:tblStyle w:val="Grigliatabella"/>
        <w:tblW w:w="8647" w:type="dxa"/>
        <w:tblLook w:val="04A0" w:firstRow="1" w:lastRow="0" w:firstColumn="1" w:lastColumn="0" w:noHBand="0" w:noVBand="1"/>
      </w:tblPr>
      <w:tblGrid>
        <w:gridCol w:w="1843"/>
        <w:gridCol w:w="6804"/>
      </w:tblGrid>
      <w:tr w:rsidR="008369AD" w:rsidRPr="00990ACD" w14:paraId="721A2BAD" w14:textId="77777777" w:rsidTr="004E055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D5BC6" w14:textId="77777777" w:rsidR="008369AD" w:rsidRPr="00D06CCE" w:rsidRDefault="008369AD" w:rsidP="004E055F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D6662A" w14:textId="77777777" w:rsidR="008369AD" w:rsidRPr="001E0087" w:rsidRDefault="008369AD" w:rsidP="004E055F">
            <w:pPr>
              <w:rPr>
                <w:sz w:val="24"/>
                <w:szCs w:val="24"/>
                <w:lang w:val="it-IT"/>
              </w:rPr>
            </w:pPr>
          </w:p>
        </w:tc>
      </w:tr>
      <w:tr w:rsidR="008369AD" w:rsidRPr="00D06CCE" w14:paraId="77FD1556" w14:textId="77777777" w:rsidTr="004E055F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0A848E" w14:textId="77777777" w:rsidR="008369AD" w:rsidRPr="00D06CCE" w:rsidRDefault="008369AD" w:rsidP="004E055F">
            <w:pPr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Denominazione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B8C2D67" w14:textId="77777777" w:rsidR="008369AD" w:rsidRDefault="008369AD" w:rsidP="004E055F">
            <w:pPr>
              <w:rPr>
                <w:sz w:val="24"/>
                <w:szCs w:val="24"/>
              </w:rPr>
            </w:pPr>
          </w:p>
          <w:p w14:paraId="0BB69EF7" w14:textId="77777777" w:rsidR="008369AD" w:rsidRPr="00D06CCE" w:rsidRDefault="008369AD" w:rsidP="004E055F">
            <w:pPr>
              <w:rPr>
                <w:sz w:val="24"/>
                <w:szCs w:val="24"/>
              </w:rPr>
            </w:pPr>
          </w:p>
        </w:tc>
      </w:tr>
      <w:tr w:rsidR="008369AD" w:rsidRPr="00D06CCE" w14:paraId="21553038" w14:textId="77777777" w:rsidTr="004E055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3287981" w14:textId="77777777" w:rsidR="008369AD" w:rsidRPr="00D06CCE" w:rsidRDefault="008369AD" w:rsidP="004E055F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CA2E0C" w14:textId="77777777" w:rsidR="008369AD" w:rsidRPr="00D06CCE" w:rsidRDefault="008369AD" w:rsidP="004E055F">
            <w:pPr>
              <w:rPr>
                <w:sz w:val="24"/>
                <w:szCs w:val="24"/>
              </w:rPr>
            </w:pPr>
          </w:p>
        </w:tc>
      </w:tr>
      <w:tr w:rsidR="008369AD" w:rsidRPr="00D06CCE" w14:paraId="22A0402B" w14:textId="77777777" w:rsidTr="004E055F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278E1D" w14:textId="77777777" w:rsidR="008369AD" w:rsidRPr="00D06CCE" w:rsidRDefault="008369AD" w:rsidP="004E055F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lastRenderedPageBreak/>
              <w:t>Codice Fiscale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483E119" w14:textId="77777777" w:rsidR="008369AD" w:rsidRPr="00D06CCE" w:rsidRDefault="008369AD" w:rsidP="004E055F">
            <w:pPr>
              <w:rPr>
                <w:sz w:val="24"/>
                <w:szCs w:val="24"/>
              </w:rPr>
            </w:pPr>
          </w:p>
          <w:p w14:paraId="025F71E0" w14:textId="77777777" w:rsidR="008369AD" w:rsidRPr="00D06CCE" w:rsidRDefault="008369AD" w:rsidP="004E055F">
            <w:pPr>
              <w:rPr>
                <w:sz w:val="24"/>
                <w:szCs w:val="24"/>
              </w:rPr>
            </w:pPr>
          </w:p>
        </w:tc>
      </w:tr>
      <w:tr w:rsidR="008369AD" w:rsidRPr="00D06CCE" w14:paraId="6B07AD4D" w14:textId="77777777" w:rsidTr="004E055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A8863" w14:textId="77777777" w:rsidR="008369AD" w:rsidRPr="00D06CCE" w:rsidRDefault="008369AD" w:rsidP="004E055F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DF3BD9" w14:textId="77777777" w:rsidR="008369AD" w:rsidRPr="00D06CCE" w:rsidRDefault="008369AD" w:rsidP="004E055F">
            <w:pPr>
              <w:rPr>
                <w:sz w:val="24"/>
                <w:szCs w:val="24"/>
              </w:rPr>
            </w:pPr>
          </w:p>
        </w:tc>
      </w:tr>
      <w:tr w:rsidR="008369AD" w:rsidRPr="00D06CCE" w14:paraId="7E14D07E" w14:textId="77777777" w:rsidTr="004E055F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904907" w14:textId="77777777" w:rsidR="008369AD" w:rsidRPr="00D06CCE" w:rsidRDefault="008369AD" w:rsidP="004E055F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Partita IVA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A4E544E" w14:textId="77777777" w:rsidR="008369AD" w:rsidRPr="00D06CCE" w:rsidRDefault="008369AD" w:rsidP="004E055F">
            <w:pPr>
              <w:rPr>
                <w:sz w:val="24"/>
                <w:szCs w:val="24"/>
              </w:rPr>
            </w:pPr>
          </w:p>
          <w:p w14:paraId="0A05081C" w14:textId="77777777" w:rsidR="008369AD" w:rsidRPr="00D06CCE" w:rsidRDefault="008369AD" w:rsidP="004E055F">
            <w:pPr>
              <w:rPr>
                <w:sz w:val="24"/>
                <w:szCs w:val="24"/>
              </w:rPr>
            </w:pPr>
          </w:p>
        </w:tc>
      </w:tr>
      <w:tr w:rsidR="008369AD" w:rsidRPr="00D06CCE" w14:paraId="5264D79F" w14:textId="77777777" w:rsidTr="004E055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F660F" w14:textId="77777777" w:rsidR="008369AD" w:rsidRPr="00D06CCE" w:rsidRDefault="008369AD" w:rsidP="004E055F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4B4A0E" w14:textId="77777777" w:rsidR="008369AD" w:rsidRPr="00D06CCE" w:rsidRDefault="008369AD" w:rsidP="004E055F">
            <w:pPr>
              <w:rPr>
                <w:sz w:val="24"/>
                <w:szCs w:val="24"/>
              </w:rPr>
            </w:pPr>
          </w:p>
        </w:tc>
      </w:tr>
      <w:tr w:rsidR="008369AD" w:rsidRPr="00D06CCE" w14:paraId="310FDF8D" w14:textId="77777777" w:rsidTr="004E055F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B0D51E" w14:textId="77777777" w:rsidR="008369AD" w:rsidRPr="00D06CCE" w:rsidRDefault="008369AD" w:rsidP="004E055F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Sede legale (Comune)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7EC9804" w14:textId="77777777" w:rsidR="008369AD" w:rsidRPr="00D06CCE" w:rsidRDefault="008369AD" w:rsidP="004E055F">
            <w:pPr>
              <w:rPr>
                <w:sz w:val="24"/>
                <w:szCs w:val="24"/>
              </w:rPr>
            </w:pPr>
          </w:p>
          <w:p w14:paraId="4A90D388" w14:textId="77777777" w:rsidR="008369AD" w:rsidRPr="00D06CCE" w:rsidRDefault="008369AD" w:rsidP="004E055F">
            <w:pPr>
              <w:rPr>
                <w:sz w:val="24"/>
                <w:szCs w:val="24"/>
              </w:rPr>
            </w:pPr>
          </w:p>
        </w:tc>
      </w:tr>
      <w:tr w:rsidR="008369AD" w:rsidRPr="00D06CCE" w14:paraId="2B6F9788" w14:textId="77777777" w:rsidTr="004E055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FE137" w14:textId="77777777" w:rsidR="008369AD" w:rsidRPr="00D06CCE" w:rsidRDefault="008369AD" w:rsidP="004E055F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6FCF47" w14:textId="77777777" w:rsidR="008369AD" w:rsidRPr="00D06CCE" w:rsidRDefault="008369AD" w:rsidP="004E055F">
            <w:pPr>
              <w:rPr>
                <w:sz w:val="24"/>
                <w:szCs w:val="24"/>
              </w:rPr>
            </w:pPr>
          </w:p>
        </w:tc>
      </w:tr>
      <w:tr w:rsidR="008369AD" w:rsidRPr="00D06CCE" w14:paraId="6F609C15" w14:textId="77777777" w:rsidTr="004E055F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1513D8" w14:textId="77777777" w:rsidR="008369AD" w:rsidRPr="00D06CCE" w:rsidRDefault="008369AD" w:rsidP="004E055F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Via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AA744B3" w14:textId="77777777" w:rsidR="008369AD" w:rsidRPr="00D06CCE" w:rsidRDefault="008369AD" w:rsidP="004E055F">
            <w:pPr>
              <w:rPr>
                <w:sz w:val="24"/>
                <w:szCs w:val="24"/>
              </w:rPr>
            </w:pPr>
          </w:p>
          <w:p w14:paraId="4E034AFD" w14:textId="77777777" w:rsidR="008369AD" w:rsidRPr="00D06CCE" w:rsidRDefault="008369AD" w:rsidP="004E055F">
            <w:pPr>
              <w:rPr>
                <w:sz w:val="24"/>
                <w:szCs w:val="24"/>
              </w:rPr>
            </w:pPr>
          </w:p>
        </w:tc>
      </w:tr>
      <w:tr w:rsidR="008369AD" w:rsidRPr="00D06CCE" w14:paraId="785CEE10" w14:textId="77777777" w:rsidTr="004E055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0B91A" w14:textId="77777777" w:rsidR="008369AD" w:rsidRPr="00D06CCE" w:rsidRDefault="008369AD" w:rsidP="004E055F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DA14CD" w14:textId="77777777" w:rsidR="008369AD" w:rsidRPr="00D06CCE" w:rsidRDefault="008369AD" w:rsidP="004E055F">
            <w:pPr>
              <w:rPr>
                <w:sz w:val="24"/>
                <w:szCs w:val="24"/>
              </w:rPr>
            </w:pPr>
          </w:p>
        </w:tc>
      </w:tr>
      <w:tr w:rsidR="008369AD" w:rsidRPr="00D06CCE" w14:paraId="53CA8FDF" w14:textId="77777777" w:rsidTr="004E055F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25C3BE" w14:textId="77777777" w:rsidR="008369AD" w:rsidRPr="00D06CCE" w:rsidRDefault="008369AD" w:rsidP="004E055F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CAP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3D3011A" w14:textId="77777777" w:rsidR="008369AD" w:rsidRDefault="008369AD" w:rsidP="004E055F">
            <w:pPr>
              <w:rPr>
                <w:sz w:val="24"/>
                <w:szCs w:val="24"/>
              </w:rPr>
            </w:pPr>
          </w:p>
          <w:p w14:paraId="30DE1B50" w14:textId="77777777" w:rsidR="008369AD" w:rsidRPr="00D06CCE" w:rsidRDefault="008369AD" w:rsidP="004E055F">
            <w:pPr>
              <w:rPr>
                <w:sz w:val="24"/>
                <w:szCs w:val="24"/>
              </w:rPr>
            </w:pPr>
          </w:p>
        </w:tc>
      </w:tr>
      <w:tr w:rsidR="008369AD" w:rsidRPr="00D06CCE" w14:paraId="127FD580" w14:textId="77777777" w:rsidTr="004E055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E469D" w14:textId="77777777" w:rsidR="008369AD" w:rsidRPr="00D06CCE" w:rsidRDefault="008369AD" w:rsidP="004E055F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E7BE63" w14:textId="77777777" w:rsidR="008369AD" w:rsidRPr="00D06CCE" w:rsidRDefault="008369AD" w:rsidP="004E055F">
            <w:pPr>
              <w:rPr>
                <w:sz w:val="24"/>
                <w:szCs w:val="24"/>
              </w:rPr>
            </w:pPr>
          </w:p>
        </w:tc>
      </w:tr>
      <w:tr w:rsidR="008369AD" w:rsidRPr="00D06CCE" w14:paraId="01417AF8" w14:textId="77777777" w:rsidTr="004E055F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2E5ACD" w14:textId="77777777" w:rsidR="008369AD" w:rsidRPr="00D06CCE" w:rsidRDefault="008369AD" w:rsidP="004E055F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Telefono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65E595F" w14:textId="77777777" w:rsidR="008369AD" w:rsidRDefault="008369AD" w:rsidP="004E055F">
            <w:pPr>
              <w:rPr>
                <w:sz w:val="24"/>
                <w:szCs w:val="24"/>
              </w:rPr>
            </w:pPr>
          </w:p>
          <w:p w14:paraId="6C973E64" w14:textId="77777777" w:rsidR="008369AD" w:rsidRPr="00D06CCE" w:rsidRDefault="008369AD" w:rsidP="004E055F">
            <w:pPr>
              <w:rPr>
                <w:sz w:val="24"/>
                <w:szCs w:val="24"/>
              </w:rPr>
            </w:pPr>
          </w:p>
        </w:tc>
      </w:tr>
      <w:tr w:rsidR="008369AD" w:rsidRPr="00D06CCE" w14:paraId="0FF84307" w14:textId="77777777" w:rsidTr="004E055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71A4A" w14:textId="77777777" w:rsidR="008369AD" w:rsidRPr="00D06CCE" w:rsidRDefault="008369AD" w:rsidP="004E055F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586A71" w14:textId="77777777" w:rsidR="008369AD" w:rsidRPr="00D06CCE" w:rsidRDefault="008369AD" w:rsidP="004E055F">
            <w:pPr>
              <w:rPr>
                <w:sz w:val="24"/>
                <w:szCs w:val="24"/>
              </w:rPr>
            </w:pPr>
          </w:p>
        </w:tc>
      </w:tr>
      <w:tr w:rsidR="008369AD" w:rsidRPr="00AA5173" w14:paraId="06B2D919" w14:textId="77777777" w:rsidTr="004E055F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300C14" w14:textId="77777777" w:rsidR="008369AD" w:rsidRPr="00D06CCE" w:rsidRDefault="008369AD" w:rsidP="004E055F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 xml:space="preserve">PEC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84C3F5F" w14:textId="77777777" w:rsidR="008369AD" w:rsidRDefault="008369AD" w:rsidP="004E055F">
            <w:pPr>
              <w:rPr>
                <w:sz w:val="24"/>
                <w:szCs w:val="24"/>
                <w:lang w:val="it-IT"/>
              </w:rPr>
            </w:pPr>
          </w:p>
          <w:p w14:paraId="3027ECC4" w14:textId="77777777" w:rsidR="008369AD" w:rsidRPr="00D06CCE" w:rsidRDefault="008369AD" w:rsidP="004E055F">
            <w:pPr>
              <w:rPr>
                <w:sz w:val="24"/>
                <w:szCs w:val="24"/>
                <w:lang w:val="it-IT"/>
              </w:rPr>
            </w:pPr>
          </w:p>
        </w:tc>
      </w:tr>
      <w:bookmarkEnd w:id="5"/>
    </w:tbl>
    <w:p w14:paraId="5BFB3414" w14:textId="77777777" w:rsidR="00BD014B" w:rsidRDefault="00BD014B" w:rsidP="00BD014B">
      <w:pPr>
        <w:ind w:left="-284"/>
        <w:jc w:val="center"/>
        <w:rPr>
          <w:i/>
          <w:iCs/>
          <w:sz w:val="24"/>
          <w:szCs w:val="24"/>
          <w:lang w:val="it-IT"/>
        </w:rPr>
      </w:pPr>
    </w:p>
    <w:tbl>
      <w:tblPr>
        <w:tblStyle w:val="Grigliatabella"/>
        <w:tblW w:w="9635" w:type="dxa"/>
        <w:tblInd w:w="-284" w:type="dxa"/>
        <w:tblLook w:val="04A0" w:firstRow="1" w:lastRow="0" w:firstColumn="1" w:lastColumn="0" w:noHBand="0" w:noVBand="1"/>
      </w:tblPr>
      <w:tblGrid>
        <w:gridCol w:w="9635"/>
      </w:tblGrid>
      <w:tr w:rsidR="008369AD" w14:paraId="53DAD297" w14:textId="77777777" w:rsidTr="00D36A89">
        <w:tc>
          <w:tcPr>
            <w:tcW w:w="9635" w:type="dxa"/>
            <w:shd w:val="clear" w:color="auto" w:fill="DBE5F1" w:themeFill="accent1" w:themeFillTint="33"/>
          </w:tcPr>
          <w:p w14:paraId="2AE5FAFF" w14:textId="481A7195" w:rsidR="008369AD" w:rsidRDefault="008369AD" w:rsidP="008369AD">
            <w:pPr>
              <w:rPr>
                <w:i/>
                <w:iCs/>
                <w:sz w:val="24"/>
                <w:szCs w:val="24"/>
                <w:lang w:val="it-IT"/>
              </w:rPr>
            </w:pPr>
            <w:r>
              <w:rPr>
                <w:i/>
                <w:iCs/>
                <w:sz w:val="24"/>
                <w:szCs w:val="24"/>
                <w:lang w:val="it-IT"/>
              </w:rPr>
              <w:t>3.Mandante______________________</w:t>
            </w:r>
          </w:p>
        </w:tc>
      </w:tr>
    </w:tbl>
    <w:p w14:paraId="733F5535" w14:textId="77777777" w:rsidR="008369AD" w:rsidRDefault="008369AD" w:rsidP="00BD014B">
      <w:pPr>
        <w:ind w:left="-284"/>
        <w:jc w:val="center"/>
        <w:rPr>
          <w:i/>
          <w:iCs/>
          <w:sz w:val="24"/>
          <w:szCs w:val="24"/>
          <w:lang w:val="it-IT"/>
        </w:rPr>
      </w:pPr>
    </w:p>
    <w:tbl>
      <w:tblPr>
        <w:tblStyle w:val="Grigliatabella"/>
        <w:tblW w:w="9464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513"/>
      </w:tblGrid>
      <w:tr w:rsidR="008369AD" w:rsidRPr="00D06CCE" w14:paraId="64A1DC5B" w14:textId="77777777" w:rsidTr="004E055F">
        <w:tc>
          <w:tcPr>
            <w:tcW w:w="1951" w:type="dxa"/>
            <w:tcBorders>
              <w:right w:val="single" w:sz="4" w:space="0" w:color="auto"/>
            </w:tcBorders>
          </w:tcPr>
          <w:p w14:paraId="64E7A9CB" w14:textId="77777777" w:rsidR="008369AD" w:rsidRPr="00D06CCE" w:rsidRDefault="008369AD" w:rsidP="004E055F">
            <w:pPr>
              <w:rPr>
                <w:sz w:val="24"/>
                <w:szCs w:val="24"/>
              </w:rPr>
            </w:pPr>
            <w:r w:rsidRPr="00D06CCE">
              <w:rPr>
                <w:sz w:val="24"/>
                <w:szCs w:val="24"/>
              </w:rPr>
              <w:t xml:space="preserve">Il/La </w:t>
            </w:r>
            <w:proofErr w:type="spellStart"/>
            <w:r w:rsidRPr="00D06CCE">
              <w:rPr>
                <w:sz w:val="24"/>
                <w:szCs w:val="24"/>
              </w:rPr>
              <w:t>sottoscritto</w:t>
            </w:r>
            <w:proofErr w:type="spellEnd"/>
            <w:r w:rsidRPr="00D06CCE">
              <w:rPr>
                <w:sz w:val="24"/>
                <w:szCs w:val="24"/>
              </w:rPr>
              <w:t>/a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669B5C0" w14:textId="77777777" w:rsidR="008369AD" w:rsidRPr="00D06CCE" w:rsidRDefault="008369AD" w:rsidP="004E055F">
            <w:pPr>
              <w:rPr>
                <w:sz w:val="24"/>
                <w:szCs w:val="24"/>
              </w:rPr>
            </w:pPr>
          </w:p>
          <w:p w14:paraId="406E5AE5" w14:textId="77777777" w:rsidR="008369AD" w:rsidRPr="00D06CCE" w:rsidRDefault="008369AD" w:rsidP="004E055F">
            <w:pPr>
              <w:rPr>
                <w:sz w:val="24"/>
                <w:szCs w:val="24"/>
              </w:rPr>
            </w:pPr>
          </w:p>
        </w:tc>
      </w:tr>
      <w:tr w:rsidR="00BD014B" w:rsidRPr="00D06CCE" w14:paraId="5C0FF1D6" w14:textId="77777777" w:rsidTr="001A1B77">
        <w:tc>
          <w:tcPr>
            <w:tcW w:w="1951" w:type="dxa"/>
          </w:tcPr>
          <w:p w14:paraId="5984C94D" w14:textId="77777777" w:rsidR="00BD014B" w:rsidRPr="00D06CCE" w:rsidRDefault="00BD014B" w:rsidP="001A1B77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B740D" w14:textId="77777777" w:rsidR="00BD014B" w:rsidRPr="00D06CCE" w:rsidRDefault="00BD014B" w:rsidP="001A1B77">
            <w:pPr>
              <w:rPr>
                <w:sz w:val="24"/>
                <w:szCs w:val="24"/>
              </w:rPr>
            </w:pPr>
          </w:p>
        </w:tc>
      </w:tr>
      <w:tr w:rsidR="00BD014B" w:rsidRPr="00D06CCE" w14:paraId="7DCFF188" w14:textId="77777777" w:rsidTr="001A1B77">
        <w:tc>
          <w:tcPr>
            <w:tcW w:w="1951" w:type="dxa"/>
            <w:tcBorders>
              <w:right w:val="single" w:sz="4" w:space="0" w:color="auto"/>
            </w:tcBorders>
          </w:tcPr>
          <w:p w14:paraId="6ABD73C9" w14:textId="77777777" w:rsidR="00BD014B" w:rsidRPr="00D06CCE" w:rsidRDefault="00BD014B" w:rsidP="001A1B77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 xml:space="preserve">Nato/a </w:t>
            </w:r>
            <w:proofErr w:type="spellStart"/>
            <w:r w:rsidRPr="00D06CCE">
              <w:rPr>
                <w:sz w:val="24"/>
                <w:szCs w:val="24"/>
                <w:lang w:val="it-IT"/>
              </w:rPr>
              <w:t>a</w:t>
            </w:r>
            <w:proofErr w:type="spellEnd"/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10FC615" w14:textId="77777777" w:rsidR="00BD014B" w:rsidRPr="00D06CCE" w:rsidRDefault="00BD014B" w:rsidP="001A1B77">
            <w:pPr>
              <w:rPr>
                <w:sz w:val="24"/>
                <w:szCs w:val="24"/>
              </w:rPr>
            </w:pPr>
          </w:p>
          <w:p w14:paraId="552EC1DC" w14:textId="77777777" w:rsidR="00BD014B" w:rsidRPr="00D06CCE" w:rsidRDefault="00BD014B" w:rsidP="001A1B77">
            <w:pPr>
              <w:rPr>
                <w:sz w:val="24"/>
                <w:szCs w:val="24"/>
              </w:rPr>
            </w:pPr>
          </w:p>
        </w:tc>
      </w:tr>
      <w:tr w:rsidR="00BD014B" w:rsidRPr="00D06CCE" w14:paraId="0E9B1E30" w14:textId="77777777" w:rsidTr="001A1B77">
        <w:tc>
          <w:tcPr>
            <w:tcW w:w="1951" w:type="dxa"/>
          </w:tcPr>
          <w:p w14:paraId="2D71E731" w14:textId="77777777" w:rsidR="00BD014B" w:rsidRPr="00D06CCE" w:rsidRDefault="00BD014B" w:rsidP="001A1B77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F1527" w14:textId="77777777" w:rsidR="00BD014B" w:rsidRPr="00D06CCE" w:rsidRDefault="00BD014B" w:rsidP="001A1B77">
            <w:pPr>
              <w:rPr>
                <w:sz w:val="24"/>
                <w:szCs w:val="24"/>
              </w:rPr>
            </w:pPr>
          </w:p>
        </w:tc>
      </w:tr>
      <w:tr w:rsidR="00BD014B" w:rsidRPr="00D06CCE" w14:paraId="5BD7C630" w14:textId="77777777" w:rsidTr="001A1B77">
        <w:tc>
          <w:tcPr>
            <w:tcW w:w="1951" w:type="dxa"/>
            <w:tcBorders>
              <w:right w:val="single" w:sz="4" w:space="0" w:color="auto"/>
            </w:tcBorders>
          </w:tcPr>
          <w:p w14:paraId="6FE1C092" w14:textId="77777777" w:rsidR="00BD014B" w:rsidRPr="00D06CCE" w:rsidRDefault="00BD014B" w:rsidP="001A1B77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Il (data di nascita)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2A59687" w14:textId="77777777" w:rsidR="00BD014B" w:rsidRPr="00D06CCE" w:rsidRDefault="00BD014B" w:rsidP="001A1B77">
            <w:pPr>
              <w:rPr>
                <w:sz w:val="24"/>
                <w:szCs w:val="24"/>
              </w:rPr>
            </w:pPr>
          </w:p>
          <w:p w14:paraId="658C8BB0" w14:textId="77777777" w:rsidR="00BD014B" w:rsidRPr="00D06CCE" w:rsidRDefault="00BD014B" w:rsidP="001A1B77">
            <w:pPr>
              <w:rPr>
                <w:sz w:val="24"/>
                <w:szCs w:val="24"/>
              </w:rPr>
            </w:pPr>
          </w:p>
        </w:tc>
      </w:tr>
      <w:tr w:rsidR="00BD014B" w:rsidRPr="00D06CCE" w14:paraId="182063C9" w14:textId="77777777" w:rsidTr="001A1B77">
        <w:tc>
          <w:tcPr>
            <w:tcW w:w="1951" w:type="dxa"/>
          </w:tcPr>
          <w:p w14:paraId="7FDB04D0" w14:textId="77777777" w:rsidR="00BD014B" w:rsidRPr="00D06CCE" w:rsidRDefault="00BD014B" w:rsidP="001A1B77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4968D" w14:textId="77777777" w:rsidR="00BD014B" w:rsidRPr="00D06CCE" w:rsidRDefault="00BD014B" w:rsidP="001A1B77">
            <w:pPr>
              <w:rPr>
                <w:sz w:val="24"/>
                <w:szCs w:val="24"/>
              </w:rPr>
            </w:pPr>
          </w:p>
        </w:tc>
      </w:tr>
      <w:tr w:rsidR="00BD014B" w:rsidRPr="00D06CCE" w14:paraId="331DA7F7" w14:textId="77777777" w:rsidTr="001A1B77">
        <w:tc>
          <w:tcPr>
            <w:tcW w:w="1951" w:type="dxa"/>
            <w:tcBorders>
              <w:right w:val="single" w:sz="4" w:space="0" w:color="auto"/>
            </w:tcBorders>
          </w:tcPr>
          <w:p w14:paraId="2DA0D137" w14:textId="77777777" w:rsidR="00BD014B" w:rsidRPr="00D06CCE" w:rsidRDefault="00BD014B" w:rsidP="001A1B77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Residente in (Comune)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D86F17E" w14:textId="77777777" w:rsidR="00BD014B" w:rsidRPr="00D06CCE" w:rsidRDefault="00BD014B" w:rsidP="001A1B77">
            <w:pPr>
              <w:rPr>
                <w:sz w:val="24"/>
                <w:szCs w:val="24"/>
              </w:rPr>
            </w:pPr>
          </w:p>
          <w:p w14:paraId="0CEB1F55" w14:textId="77777777" w:rsidR="00BD014B" w:rsidRPr="00D06CCE" w:rsidRDefault="00BD014B" w:rsidP="001A1B77">
            <w:pPr>
              <w:rPr>
                <w:sz w:val="24"/>
                <w:szCs w:val="24"/>
              </w:rPr>
            </w:pPr>
          </w:p>
        </w:tc>
      </w:tr>
      <w:tr w:rsidR="00BD014B" w:rsidRPr="00D06CCE" w14:paraId="2C92358F" w14:textId="77777777" w:rsidTr="001A1B77">
        <w:tc>
          <w:tcPr>
            <w:tcW w:w="1951" w:type="dxa"/>
          </w:tcPr>
          <w:p w14:paraId="13C18F64" w14:textId="77777777" w:rsidR="00BD014B" w:rsidRPr="00D06CCE" w:rsidRDefault="00BD014B" w:rsidP="001A1B77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6AEF2" w14:textId="77777777" w:rsidR="00BD014B" w:rsidRPr="00D06CCE" w:rsidRDefault="00BD014B" w:rsidP="001A1B77">
            <w:pPr>
              <w:rPr>
                <w:sz w:val="24"/>
                <w:szCs w:val="24"/>
              </w:rPr>
            </w:pPr>
          </w:p>
        </w:tc>
      </w:tr>
      <w:tr w:rsidR="00BD014B" w:rsidRPr="00D06CCE" w14:paraId="64EA5AEE" w14:textId="77777777" w:rsidTr="001A1B77">
        <w:tc>
          <w:tcPr>
            <w:tcW w:w="1951" w:type="dxa"/>
            <w:tcBorders>
              <w:right w:val="single" w:sz="4" w:space="0" w:color="auto"/>
            </w:tcBorders>
          </w:tcPr>
          <w:p w14:paraId="001D78E8" w14:textId="77777777" w:rsidR="00BD014B" w:rsidRPr="00D06CCE" w:rsidRDefault="00BD014B" w:rsidP="001A1B77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Via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5B41A7A" w14:textId="77777777" w:rsidR="00BD014B" w:rsidRPr="00D06CCE" w:rsidRDefault="00BD014B" w:rsidP="001A1B77">
            <w:pPr>
              <w:rPr>
                <w:sz w:val="24"/>
                <w:szCs w:val="24"/>
              </w:rPr>
            </w:pPr>
          </w:p>
          <w:p w14:paraId="696864A7" w14:textId="77777777" w:rsidR="00BD014B" w:rsidRPr="00D06CCE" w:rsidRDefault="00BD014B" w:rsidP="001A1B77">
            <w:pPr>
              <w:rPr>
                <w:sz w:val="24"/>
                <w:szCs w:val="24"/>
              </w:rPr>
            </w:pPr>
          </w:p>
        </w:tc>
      </w:tr>
      <w:tr w:rsidR="00BD014B" w:rsidRPr="00D06CCE" w14:paraId="3A790973" w14:textId="77777777" w:rsidTr="001A1B77">
        <w:tc>
          <w:tcPr>
            <w:tcW w:w="1951" w:type="dxa"/>
          </w:tcPr>
          <w:p w14:paraId="0DAF449D" w14:textId="77777777" w:rsidR="00BD014B" w:rsidRPr="00D06CCE" w:rsidRDefault="00BD014B" w:rsidP="001A1B77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E800F2" w14:textId="77777777" w:rsidR="00BD014B" w:rsidRPr="00D06CCE" w:rsidRDefault="00BD014B" w:rsidP="001A1B77">
            <w:pPr>
              <w:rPr>
                <w:sz w:val="24"/>
                <w:szCs w:val="24"/>
              </w:rPr>
            </w:pPr>
          </w:p>
        </w:tc>
      </w:tr>
      <w:tr w:rsidR="00BD014B" w:rsidRPr="00D06CCE" w14:paraId="448A4344" w14:textId="77777777" w:rsidTr="001A1B77">
        <w:tc>
          <w:tcPr>
            <w:tcW w:w="1951" w:type="dxa"/>
            <w:tcBorders>
              <w:right w:val="single" w:sz="4" w:space="0" w:color="auto"/>
            </w:tcBorders>
          </w:tcPr>
          <w:p w14:paraId="506C49D5" w14:textId="77777777" w:rsidR="00BD014B" w:rsidRPr="00D06CCE" w:rsidRDefault="00BD014B" w:rsidP="001A1B77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CAP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5594E0A" w14:textId="77777777" w:rsidR="00BD014B" w:rsidRPr="00D06CCE" w:rsidRDefault="00BD014B" w:rsidP="001A1B77">
            <w:pPr>
              <w:rPr>
                <w:sz w:val="24"/>
                <w:szCs w:val="24"/>
              </w:rPr>
            </w:pPr>
          </w:p>
          <w:p w14:paraId="2E13B16C" w14:textId="77777777" w:rsidR="00BD014B" w:rsidRPr="00D06CCE" w:rsidRDefault="00BD014B" w:rsidP="001A1B77">
            <w:pPr>
              <w:rPr>
                <w:sz w:val="24"/>
                <w:szCs w:val="24"/>
              </w:rPr>
            </w:pPr>
          </w:p>
        </w:tc>
      </w:tr>
      <w:tr w:rsidR="00BD014B" w:rsidRPr="00D06CCE" w14:paraId="59F61F13" w14:textId="77777777" w:rsidTr="001A1B77">
        <w:tc>
          <w:tcPr>
            <w:tcW w:w="1951" w:type="dxa"/>
          </w:tcPr>
          <w:p w14:paraId="0743690A" w14:textId="77777777" w:rsidR="00BD014B" w:rsidRPr="00D06CCE" w:rsidRDefault="00BD014B" w:rsidP="001A1B77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1563C" w14:textId="77777777" w:rsidR="00BD014B" w:rsidRPr="00D06CCE" w:rsidRDefault="00BD014B" w:rsidP="001A1B77">
            <w:pPr>
              <w:rPr>
                <w:sz w:val="24"/>
                <w:szCs w:val="24"/>
              </w:rPr>
            </w:pPr>
          </w:p>
        </w:tc>
      </w:tr>
      <w:tr w:rsidR="00BD014B" w:rsidRPr="00D06CCE" w14:paraId="25FA8E44" w14:textId="77777777" w:rsidTr="001A1B77">
        <w:trPr>
          <w:trHeight w:val="58"/>
        </w:trPr>
        <w:tc>
          <w:tcPr>
            <w:tcW w:w="1951" w:type="dxa"/>
            <w:tcBorders>
              <w:right w:val="single" w:sz="4" w:space="0" w:color="auto"/>
            </w:tcBorders>
          </w:tcPr>
          <w:p w14:paraId="52130F97" w14:textId="77777777" w:rsidR="00BD014B" w:rsidRPr="00D06CCE" w:rsidRDefault="00BD014B" w:rsidP="001A1B77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Codice Fiscale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049FF14" w14:textId="77777777" w:rsidR="00BD014B" w:rsidRPr="00D06CCE" w:rsidRDefault="00BD014B" w:rsidP="001A1B77">
            <w:pPr>
              <w:rPr>
                <w:sz w:val="24"/>
                <w:szCs w:val="24"/>
              </w:rPr>
            </w:pPr>
          </w:p>
          <w:p w14:paraId="71CB7954" w14:textId="77777777" w:rsidR="00BD014B" w:rsidRPr="00D06CCE" w:rsidRDefault="00BD014B" w:rsidP="001A1B77">
            <w:pPr>
              <w:rPr>
                <w:sz w:val="24"/>
                <w:szCs w:val="24"/>
              </w:rPr>
            </w:pPr>
          </w:p>
        </w:tc>
      </w:tr>
    </w:tbl>
    <w:p w14:paraId="18309F32" w14:textId="77777777" w:rsidR="00BD014B" w:rsidRDefault="00BD014B" w:rsidP="00BD014B">
      <w:pPr>
        <w:ind w:left="-142"/>
        <w:rPr>
          <w:b/>
          <w:sz w:val="24"/>
          <w:szCs w:val="24"/>
          <w:lang w:val="it-IT"/>
        </w:rPr>
      </w:pPr>
    </w:p>
    <w:p w14:paraId="1C580880" w14:textId="77777777" w:rsidR="00BD014B" w:rsidRDefault="00BD014B" w:rsidP="00BD014B">
      <w:pPr>
        <w:ind w:left="-142"/>
        <w:rPr>
          <w:b/>
          <w:sz w:val="24"/>
          <w:szCs w:val="24"/>
          <w:lang w:val="it-IT"/>
        </w:rPr>
      </w:pPr>
      <w:r w:rsidRPr="00C33610">
        <w:rPr>
          <w:b/>
          <w:sz w:val="24"/>
          <w:szCs w:val="24"/>
          <w:lang w:val="it-IT"/>
        </w:rPr>
        <w:t xml:space="preserve">in qualità di </w:t>
      </w:r>
      <w:r>
        <w:rPr>
          <w:b/>
          <w:sz w:val="24"/>
          <w:szCs w:val="24"/>
          <w:lang w:val="it-IT"/>
        </w:rPr>
        <w:t>L</w:t>
      </w:r>
      <w:r w:rsidRPr="00C33610">
        <w:rPr>
          <w:b/>
          <w:sz w:val="24"/>
          <w:szCs w:val="24"/>
          <w:lang w:val="it-IT"/>
        </w:rPr>
        <w:t xml:space="preserve">egale </w:t>
      </w:r>
      <w:r>
        <w:rPr>
          <w:b/>
          <w:sz w:val="24"/>
          <w:szCs w:val="24"/>
          <w:lang w:val="it-IT"/>
        </w:rPr>
        <w:t>R</w:t>
      </w:r>
      <w:r w:rsidRPr="00C33610">
        <w:rPr>
          <w:b/>
          <w:sz w:val="24"/>
          <w:szCs w:val="24"/>
          <w:lang w:val="it-IT"/>
        </w:rPr>
        <w:t xml:space="preserve">appresentante </w:t>
      </w:r>
      <w:r>
        <w:rPr>
          <w:b/>
          <w:sz w:val="24"/>
          <w:szCs w:val="24"/>
          <w:lang w:val="it-IT"/>
        </w:rPr>
        <w:t xml:space="preserve">MANDANTE </w:t>
      </w:r>
      <w:r w:rsidRPr="001135F0">
        <w:rPr>
          <w:b/>
          <w:sz w:val="24"/>
          <w:szCs w:val="24"/>
          <w:lang w:val="it-IT"/>
        </w:rPr>
        <w:t>dell’ATI</w:t>
      </w:r>
      <w:r>
        <w:rPr>
          <w:b/>
          <w:sz w:val="24"/>
          <w:szCs w:val="24"/>
          <w:lang w:val="it-IT"/>
        </w:rPr>
        <w:t>/</w:t>
      </w:r>
      <w:r w:rsidRPr="001135F0">
        <w:rPr>
          <w:b/>
          <w:sz w:val="24"/>
          <w:szCs w:val="24"/>
          <w:lang w:val="it-IT"/>
        </w:rPr>
        <w:t>ATS intenzionale</w:t>
      </w:r>
    </w:p>
    <w:p w14:paraId="1A50ED75" w14:textId="77777777" w:rsidR="00CB17B7" w:rsidRPr="00AA5173" w:rsidRDefault="00CB17B7" w:rsidP="00CB17B7">
      <w:pPr>
        <w:pStyle w:val="Default"/>
        <w:ind w:left="-284"/>
        <w:rPr>
          <w:rFonts w:asciiTheme="minorHAnsi" w:hAnsiTheme="minorHAnsi" w:cstheme="minorBidi"/>
          <w:i/>
          <w:iCs/>
          <w:color w:val="auto"/>
        </w:rPr>
      </w:pPr>
      <w:r w:rsidRPr="00AA5173">
        <w:rPr>
          <w:rFonts w:asciiTheme="minorHAnsi" w:hAnsiTheme="minorHAnsi" w:cstheme="minorBidi"/>
          <w:i/>
          <w:iCs/>
          <w:color w:val="auto"/>
        </w:rPr>
        <w:t xml:space="preserve">Riportare i dati </w:t>
      </w:r>
      <w:r>
        <w:rPr>
          <w:rFonts w:asciiTheme="minorHAnsi" w:hAnsiTheme="minorHAnsi" w:cstheme="minorBidi"/>
          <w:i/>
          <w:iCs/>
          <w:color w:val="auto"/>
        </w:rPr>
        <w:t xml:space="preserve">Ente (nel caso di ATI/ATS </w:t>
      </w:r>
      <w:r w:rsidRPr="00AA5173">
        <w:rPr>
          <w:rFonts w:asciiTheme="minorHAnsi" w:hAnsiTheme="minorHAnsi" w:cstheme="minorBidi"/>
          <w:i/>
          <w:iCs/>
          <w:color w:val="auto"/>
        </w:rPr>
        <w:t>della Capofila Manda</w:t>
      </w:r>
      <w:r>
        <w:rPr>
          <w:rFonts w:asciiTheme="minorHAnsi" w:hAnsiTheme="minorHAnsi" w:cstheme="minorBidi"/>
          <w:i/>
          <w:iCs/>
          <w:color w:val="auto"/>
        </w:rPr>
        <w:t>nte)</w:t>
      </w:r>
      <w:r w:rsidRPr="00AA5173">
        <w:rPr>
          <w:rFonts w:asciiTheme="minorHAnsi" w:hAnsiTheme="minorHAnsi" w:cstheme="minorBidi"/>
          <w:i/>
          <w:iCs/>
          <w:color w:val="auto"/>
        </w:rPr>
        <w:t xml:space="preserve"> </w:t>
      </w:r>
    </w:p>
    <w:tbl>
      <w:tblPr>
        <w:tblStyle w:val="Grigliatabella"/>
        <w:tblW w:w="8647" w:type="dxa"/>
        <w:tblLook w:val="04A0" w:firstRow="1" w:lastRow="0" w:firstColumn="1" w:lastColumn="0" w:noHBand="0" w:noVBand="1"/>
      </w:tblPr>
      <w:tblGrid>
        <w:gridCol w:w="1843"/>
        <w:gridCol w:w="6804"/>
      </w:tblGrid>
      <w:tr w:rsidR="00CB17B7" w:rsidRPr="00990ACD" w14:paraId="25C39044" w14:textId="77777777" w:rsidTr="004E055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25DAC" w14:textId="77777777" w:rsidR="00CB17B7" w:rsidRPr="00D06CCE" w:rsidRDefault="00CB17B7" w:rsidP="004E055F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C063DB" w14:textId="77777777" w:rsidR="00CB17B7" w:rsidRPr="001E0087" w:rsidRDefault="00CB17B7" w:rsidP="004E055F">
            <w:pPr>
              <w:rPr>
                <w:sz w:val="24"/>
                <w:szCs w:val="24"/>
                <w:lang w:val="it-IT"/>
              </w:rPr>
            </w:pPr>
          </w:p>
        </w:tc>
      </w:tr>
      <w:tr w:rsidR="00CB17B7" w:rsidRPr="00D06CCE" w14:paraId="771756AC" w14:textId="77777777" w:rsidTr="004E055F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825406" w14:textId="77777777" w:rsidR="00CB17B7" w:rsidRPr="00D06CCE" w:rsidRDefault="00CB17B7" w:rsidP="004E055F">
            <w:pPr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Denominazione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4DE436B" w14:textId="77777777" w:rsidR="00CB17B7" w:rsidRDefault="00CB17B7" w:rsidP="004E055F">
            <w:pPr>
              <w:rPr>
                <w:sz w:val="24"/>
                <w:szCs w:val="24"/>
              </w:rPr>
            </w:pPr>
          </w:p>
          <w:p w14:paraId="6DCD4685" w14:textId="77777777" w:rsidR="00CB17B7" w:rsidRPr="00D06CCE" w:rsidRDefault="00CB17B7" w:rsidP="004E055F">
            <w:pPr>
              <w:rPr>
                <w:sz w:val="24"/>
                <w:szCs w:val="24"/>
              </w:rPr>
            </w:pPr>
          </w:p>
        </w:tc>
      </w:tr>
      <w:tr w:rsidR="00CB17B7" w:rsidRPr="00D06CCE" w14:paraId="5491CC24" w14:textId="77777777" w:rsidTr="004E055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564F626" w14:textId="77777777" w:rsidR="00CB17B7" w:rsidRPr="00D06CCE" w:rsidRDefault="00CB17B7" w:rsidP="004E055F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43FEC7" w14:textId="77777777" w:rsidR="00CB17B7" w:rsidRPr="00D06CCE" w:rsidRDefault="00CB17B7" w:rsidP="004E055F">
            <w:pPr>
              <w:rPr>
                <w:sz w:val="24"/>
                <w:szCs w:val="24"/>
              </w:rPr>
            </w:pPr>
          </w:p>
        </w:tc>
      </w:tr>
      <w:tr w:rsidR="00CB17B7" w:rsidRPr="00D06CCE" w14:paraId="48A1E21E" w14:textId="77777777" w:rsidTr="004E055F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517597" w14:textId="77777777" w:rsidR="00CB17B7" w:rsidRPr="00D06CCE" w:rsidRDefault="00CB17B7" w:rsidP="004E055F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Codice Fiscale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8190D00" w14:textId="77777777" w:rsidR="00CB17B7" w:rsidRPr="00D06CCE" w:rsidRDefault="00CB17B7" w:rsidP="004E055F">
            <w:pPr>
              <w:rPr>
                <w:sz w:val="24"/>
                <w:szCs w:val="24"/>
              </w:rPr>
            </w:pPr>
          </w:p>
          <w:p w14:paraId="2414AF9D" w14:textId="77777777" w:rsidR="00CB17B7" w:rsidRPr="00D06CCE" w:rsidRDefault="00CB17B7" w:rsidP="004E055F">
            <w:pPr>
              <w:rPr>
                <w:sz w:val="24"/>
                <w:szCs w:val="24"/>
              </w:rPr>
            </w:pPr>
          </w:p>
        </w:tc>
      </w:tr>
      <w:tr w:rsidR="00CB17B7" w:rsidRPr="00D06CCE" w14:paraId="3BD7BEEC" w14:textId="77777777" w:rsidTr="004E055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C68B3" w14:textId="77777777" w:rsidR="00CB17B7" w:rsidRPr="00D06CCE" w:rsidRDefault="00CB17B7" w:rsidP="004E055F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F95FAA" w14:textId="77777777" w:rsidR="00CB17B7" w:rsidRPr="00D06CCE" w:rsidRDefault="00CB17B7" w:rsidP="004E055F">
            <w:pPr>
              <w:rPr>
                <w:sz w:val="24"/>
                <w:szCs w:val="24"/>
              </w:rPr>
            </w:pPr>
          </w:p>
        </w:tc>
      </w:tr>
      <w:tr w:rsidR="00CB17B7" w:rsidRPr="00D06CCE" w14:paraId="1BF83802" w14:textId="77777777" w:rsidTr="004E055F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C4261F" w14:textId="77777777" w:rsidR="00CB17B7" w:rsidRPr="00D06CCE" w:rsidRDefault="00CB17B7" w:rsidP="004E055F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Partita IVA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5F74A8E" w14:textId="77777777" w:rsidR="00CB17B7" w:rsidRPr="00D06CCE" w:rsidRDefault="00CB17B7" w:rsidP="004E055F">
            <w:pPr>
              <w:rPr>
                <w:sz w:val="24"/>
                <w:szCs w:val="24"/>
              </w:rPr>
            </w:pPr>
          </w:p>
          <w:p w14:paraId="1AF3F484" w14:textId="77777777" w:rsidR="00CB17B7" w:rsidRPr="00D06CCE" w:rsidRDefault="00CB17B7" w:rsidP="004E055F">
            <w:pPr>
              <w:rPr>
                <w:sz w:val="24"/>
                <w:szCs w:val="24"/>
              </w:rPr>
            </w:pPr>
          </w:p>
        </w:tc>
      </w:tr>
      <w:tr w:rsidR="00CB17B7" w:rsidRPr="00D06CCE" w14:paraId="04048B43" w14:textId="77777777" w:rsidTr="004E055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96637" w14:textId="77777777" w:rsidR="00CB17B7" w:rsidRPr="00D06CCE" w:rsidRDefault="00CB17B7" w:rsidP="004E055F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231C61" w14:textId="77777777" w:rsidR="00CB17B7" w:rsidRPr="00D06CCE" w:rsidRDefault="00CB17B7" w:rsidP="004E055F">
            <w:pPr>
              <w:rPr>
                <w:sz w:val="24"/>
                <w:szCs w:val="24"/>
              </w:rPr>
            </w:pPr>
          </w:p>
        </w:tc>
      </w:tr>
      <w:tr w:rsidR="00CB17B7" w:rsidRPr="00D06CCE" w14:paraId="38134235" w14:textId="77777777" w:rsidTr="004E055F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5F2A89" w14:textId="77777777" w:rsidR="00CB17B7" w:rsidRPr="00D06CCE" w:rsidRDefault="00CB17B7" w:rsidP="004E055F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Sede legale (Comune)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6EF8F28" w14:textId="77777777" w:rsidR="00CB17B7" w:rsidRPr="00D06CCE" w:rsidRDefault="00CB17B7" w:rsidP="004E055F">
            <w:pPr>
              <w:rPr>
                <w:sz w:val="24"/>
                <w:szCs w:val="24"/>
              </w:rPr>
            </w:pPr>
          </w:p>
          <w:p w14:paraId="2F53ACA7" w14:textId="77777777" w:rsidR="00CB17B7" w:rsidRPr="00D06CCE" w:rsidRDefault="00CB17B7" w:rsidP="004E055F">
            <w:pPr>
              <w:rPr>
                <w:sz w:val="24"/>
                <w:szCs w:val="24"/>
              </w:rPr>
            </w:pPr>
          </w:p>
        </w:tc>
      </w:tr>
      <w:tr w:rsidR="00CB17B7" w:rsidRPr="00D06CCE" w14:paraId="6057A2F7" w14:textId="77777777" w:rsidTr="004E055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FC64A" w14:textId="77777777" w:rsidR="00CB17B7" w:rsidRPr="00D06CCE" w:rsidRDefault="00CB17B7" w:rsidP="004E055F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C6F953" w14:textId="77777777" w:rsidR="00CB17B7" w:rsidRPr="00D06CCE" w:rsidRDefault="00CB17B7" w:rsidP="004E055F">
            <w:pPr>
              <w:rPr>
                <w:sz w:val="24"/>
                <w:szCs w:val="24"/>
              </w:rPr>
            </w:pPr>
          </w:p>
        </w:tc>
      </w:tr>
      <w:tr w:rsidR="00CB17B7" w:rsidRPr="00D06CCE" w14:paraId="1594CA10" w14:textId="77777777" w:rsidTr="004E055F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13D851" w14:textId="77777777" w:rsidR="00CB17B7" w:rsidRPr="00D06CCE" w:rsidRDefault="00CB17B7" w:rsidP="004E055F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Via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D5E5533" w14:textId="77777777" w:rsidR="00CB17B7" w:rsidRPr="00D06CCE" w:rsidRDefault="00CB17B7" w:rsidP="004E055F">
            <w:pPr>
              <w:rPr>
                <w:sz w:val="24"/>
                <w:szCs w:val="24"/>
              </w:rPr>
            </w:pPr>
          </w:p>
          <w:p w14:paraId="46F73ABA" w14:textId="77777777" w:rsidR="00CB17B7" w:rsidRPr="00D06CCE" w:rsidRDefault="00CB17B7" w:rsidP="004E055F">
            <w:pPr>
              <w:rPr>
                <w:sz w:val="24"/>
                <w:szCs w:val="24"/>
              </w:rPr>
            </w:pPr>
          </w:p>
        </w:tc>
      </w:tr>
      <w:tr w:rsidR="00CB17B7" w:rsidRPr="00D06CCE" w14:paraId="592C9900" w14:textId="77777777" w:rsidTr="004E055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88F26" w14:textId="77777777" w:rsidR="00CB17B7" w:rsidRPr="00D06CCE" w:rsidRDefault="00CB17B7" w:rsidP="004E055F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385549" w14:textId="77777777" w:rsidR="00CB17B7" w:rsidRPr="00D06CCE" w:rsidRDefault="00CB17B7" w:rsidP="004E055F">
            <w:pPr>
              <w:rPr>
                <w:sz w:val="24"/>
                <w:szCs w:val="24"/>
              </w:rPr>
            </w:pPr>
          </w:p>
        </w:tc>
      </w:tr>
      <w:tr w:rsidR="00CB17B7" w:rsidRPr="00D06CCE" w14:paraId="48501B7A" w14:textId="77777777" w:rsidTr="004E055F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F679C8" w14:textId="77777777" w:rsidR="00CB17B7" w:rsidRPr="00D06CCE" w:rsidRDefault="00CB17B7" w:rsidP="004E055F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CAP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0AAACE5" w14:textId="77777777" w:rsidR="00CB17B7" w:rsidRDefault="00CB17B7" w:rsidP="004E055F">
            <w:pPr>
              <w:rPr>
                <w:sz w:val="24"/>
                <w:szCs w:val="24"/>
              </w:rPr>
            </w:pPr>
          </w:p>
          <w:p w14:paraId="5EB7B2B8" w14:textId="77777777" w:rsidR="00CB17B7" w:rsidRPr="00D06CCE" w:rsidRDefault="00CB17B7" w:rsidP="004E055F">
            <w:pPr>
              <w:rPr>
                <w:sz w:val="24"/>
                <w:szCs w:val="24"/>
              </w:rPr>
            </w:pPr>
          </w:p>
        </w:tc>
      </w:tr>
      <w:tr w:rsidR="00CB17B7" w:rsidRPr="00D06CCE" w14:paraId="0AC77200" w14:textId="77777777" w:rsidTr="004E055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B00F8" w14:textId="77777777" w:rsidR="00CB17B7" w:rsidRPr="00D06CCE" w:rsidRDefault="00CB17B7" w:rsidP="004E055F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A10848" w14:textId="77777777" w:rsidR="00CB17B7" w:rsidRPr="00D06CCE" w:rsidRDefault="00CB17B7" w:rsidP="004E055F">
            <w:pPr>
              <w:rPr>
                <w:sz w:val="24"/>
                <w:szCs w:val="24"/>
              </w:rPr>
            </w:pPr>
          </w:p>
        </w:tc>
      </w:tr>
      <w:tr w:rsidR="00CB17B7" w:rsidRPr="00D06CCE" w14:paraId="21ED45D8" w14:textId="77777777" w:rsidTr="004E055F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6D1430" w14:textId="77777777" w:rsidR="00CB17B7" w:rsidRPr="00D06CCE" w:rsidRDefault="00CB17B7" w:rsidP="004E055F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>Telefono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3AC3308" w14:textId="77777777" w:rsidR="00CB17B7" w:rsidRDefault="00CB17B7" w:rsidP="004E055F">
            <w:pPr>
              <w:rPr>
                <w:sz w:val="24"/>
                <w:szCs w:val="24"/>
              </w:rPr>
            </w:pPr>
          </w:p>
          <w:p w14:paraId="502E7938" w14:textId="77777777" w:rsidR="00CB17B7" w:rsidRPr="00D06CCE" w:rsidRDefault="00CB17B7" w:rsidP="004E055F">
            <w:pPr>
              <w:rPr>
                <w:sz w:val="24"/>
                <w:szCs w:val="24"/>
              </w:rPr>
            </w:pPr>
          </w:p>
        </w:tc>
      </w:tr>
      <w:tr w:rsidR="00CB17B7" w:rsidRPr="00D06CCE" w14:paraId="68C2F601" w14:textId="77777777" w:rsidTr="004E055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D238C" w14:textId="77777777" w:rsidR="00CB17B7" w:rsidRPr="00D06CCE" w:rsidRDefault="00CB17B7" w:rsidP="004E055F">
            <w:pPr>
              <w:rPr>
                <w:sz w:val="24"/>
                <w:szCs w:val="24"/>
                <w:lang w:val="it-IT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696E8C" w14:textId="77777777" w:rsidR="00CB17B7" w:rsidRPr="00D06CCE" w:rsidRDefault="00CB17B7" w:rsidP="004E055F">
            <w:pPr>
              <w:rPr>
                <w:sz w:val="24"/>
                <w:szCs w:val="24"/>
              </w:rPr>
            </w:pPr>
          </w:p>
        </w:tc>
      </w:tr>
      <w:tr w:rsidR="00CB17B7" w:rsidRPr="00AA5173" w14:paraId="793C6350" w14:textId="77777777" w:rsidTr="004E055F"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647C07" w14:textId="77777777" w:rsidR="00CB17B7" w:rsidRPr="00D06CCE" w:rsidRDefault="00CB17B7" w:rsidP="004E055F">
            <w:pPr>
              <w:rPr>
                <w:sz w:val="24"/>
                <w:szCs w:val="24"/>
                <w:lang w:val="it-IT"/>
              </w:rPr>
            </w:pPr>
            <w:r w:rsidRPr="00D06CCE">
              <w:rPr>
                <w:sz w:val="24"/>
                <w:szCs w:val="24"/>
                <w:lang w:val="it-IT"/>
              </w:rPr>
              <w:t xml:space="preserve">PEC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BF6CF18" w14:textId="77777777" w:rsidR="00CB17B7" w:rsidRDefault="00CB17B7" w:rsidP="004E055F">
            <w:pPr>
              <w:rPr>
                <w:sz w:val="24"/>
                <w:szCs w:val="24"/>
                <w:lang w:val="it-IT"/>
              </w:rPr>
            </w:pPr>
          </w:p>
          <w:p w14:paraId="6673882F" w14:textId="77777777" w:rsidR="00CB17B7" w:rsidRPr="00D06CCE" w:rsidRDefault="00CB17B7" w:rsidP="004E055F">
            <w:pPr>
              <w:rPr>
                <w:sz w:val="24"/>
                <w:szCs w:val="24"/>
                <w:lang w:val="it-IT"/>
              </w:rPr>
            </w:pPr>
          </w:p>
        </w:tc>
      </w:tr>
    </w:tbl>
    <w:p w14:paraId="22F004BA" w14:textId="77777777" w:rsidR="00D36A89" w:rsidRDefault="00D36A89" w:rsidP="00BD014B">
      <w:pPr>
        <w:ind w:left="-142"/>
        <w:rPr>
          <w:b/>
          <w:sz w:val="24"/>
          <w:szCs w:val="24"/>
          <w:lang w:val="it-IT"/>
        </w:rPr>
      </w:pPr>
    </w:p>
    <w:p w14:paraId="38B22B80" w14:textId="5460B10F" w:rsidR="001135F0" w:rsidRPr="001135F0" w:rsidRDefault="00196D64" w:rsidP="001135F0">
      <w:pPr>
        <w:ind w:left="-142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>(</w:t>
      </w:r>
      <w:r w:rsidR="001135F0" w:rsidRPr="001135F0">
        <w:rPr>
          <w:b/>
          <w:sz w:val="24"/>
          <w:szCs w:val="24"/>
          <w:lang w:val="it-IT"/>
        </w:rPr>
        <w:t>Aggiungere Soggetto se necessario)</w:t>
      </w:r>
    </w:p>
    <w:p w14:paraId="263B94E9" w14:textId="77777777" w:rsidR="001135F0" w:rsidRPr="001135F0" w:rsidRDefault="001135F0" w:rsidP="0069696E">
      <w:pPr>
        <w:ind w:left="-142"/>
        <w:jc w:val="center"/>
        <w:rPr>
          <w:b/>
          <w:sz w:val="24"/>
          <w:szCs w:val="24"/>
          <w:lang w:val="it-IT"/>
        </w:rPr>
      </w:pPr>
      <w:r w:rsidRPr="001135F0">
        <w:rPr>
          <w:b/>
          <w:sz w:val="24"/>
          <w:szCs w:val="24"/>
          <w:lang w:val="it-IT"/>
        </w:rPr>
        <w:t>PREMESSO</w:t>
      </w:r>
    </w:p>
    <w:p w14:paraId="7A756A13" w14:textId="020D184F" w:rsidR="001135F0" w:rsidRPr="0069696E" w:rsidRDefault="001135F0" w:rsidP="0069696E">
      <w:pPr>
        <w:pStyle w:val="Paragrafoelenco"/>
        <w:numPr>
          <w:ilvl w:val="0"/>
          <w:numId w:val="24"/>
        </w:numPr>
        <w:spacing w:before="120" w:after="120" w:line="240" w:lineRule="auto"/>
        <w:ind w:left="357" w:hanging="357"/>
        <w:jc w:val="both"/>
        <w:rPr>
          <w:sz w:val="24"/>
          <w:szCs w:val="24"/>
          <w:lang w:val="it-IT"/>
        </w:rPr>
      </w:pPr>
      <w:r w:rsidRPr="0069696E">
        <w:rPr>
          <w:rFonts w:hint="eastAsia"/>
          <w:sz w:val="24"/>
          <w:szCs w:val="24"/>
          <w:lang w:val="it-IT"/>
        </w:rPr>
        <w:t>che la Regione Lazio ha approvato con determinazione dirigenziale n.</w:t>
      </w:r>
      <w:r w:rsidR="00F4181F" w:rsidRPr="00196D64">
        <w:rPr>
          <w:sz w:val="24"/>
          <w:szCs w:val="24"/>
          <w:shd w:val="clear" w:color="auto" w:fill="DBE5F1" w:themeFill="accent1" w:themeFillTint="33"/>
          <w:lang w:val="it-IT"/>
        </w:rPr>
        <w:t>___________</w:t>
      </w:r>
      <w:r w:rsidRPr="00196D64">
        <w:rPr>
          <w:rFonts w:hint="eastAsia"/>
          <w:sz w:val="24"/>
          <w:szCs w:val="24"/>
          <w:shd w:val="clear" w:color="auto" w:fill="DBE5F1" w:themeFill="accent1" w:themeFillTint="33"/>
          <w:lang w:val="it-IT"/>
        </w:rPr>
        <w:t xml:space="preserve"> </w:t>
      </w:r>
      <w:r w:rsidRPr="0069696E">
        <w:rPr>
          <w:rFonts w:hint="eastAsia"/>
          <w:sz w:val="24"/>
          <w:szCs w:val="24"/>
          <w:lang w:val="it-IT"/>
        </w:rPr>
        <w:t>del</w:t>
      </w:r>
      <w:r w:rsidR="00CB17B7">
        <w:rPr>
          <w:sz w:val="24"/>
          <w:szCs w:val="24"/>
          <w:shd w:val="clear" w:color="auto" w:fill="DBE5F1" w:themeFill="accent1" w:themeFillTint="33"/>
          <w:lang w:val="it-IT"/>
        </w:rPr>
        <w:t xml:space="preserve"> ______________</w:t>
      </w:r>
      <w:r w:rsidR="00CB17B7">
        <w:rPr>
          <w:sz w:val="24"/>
          <w:szCs w:val="24"/>
          <w:lang w:val="it-IT"/>
        </w:rPr>
        <w:t>l</w:t>
      </w:r>
      <w:r w:rsidR="0069696E">
        <w:rPr>
          <w:sz w:val="24"/>
          <w:szCs w:val="24"/>
          <w:lang w:val="it-IT"/>
        </w:rPr>
        <w:t>’</w:t>
      </w:r>
      <w:r w:rsidRPr="0069696E">
        <w:rPr>
          <w:sz w:val="24"/>
          <w:szCs w:val="24"/>
          <w:lang w:val="it-IT"/>
        </w:rPr>
        <w:t>“</w:t>
      </w:r>
      <w:r w:rsidR="00F4181F" w:rsidRPr="00F4181F">
        <w:rPr>
          <w:i/>
          <w:iCs/>
          <w:sz w:val="24"/>
          <w:szCs w:val="24"/>
          <w:lang w:val="it-IT"/>
        </w:rPr>
        <w:t xml:space="preserve">Avviso pubblico per la Presentazione di </w:t>
      </w:r>
      <w:r w:rsidR="00F4181F" w:rsidRPr="00990ACD">
        <w:rPr>
          <w:b/>
          <w:bCs/>
          <w:i/>
          <w:iCs/>
          <w:sz w:val="24"/>
          <w:szCs w:val="24"/>
          <w:lang w:val="it-IT"/>
        </w:rPr>
        <w:t>progettazioni esecutive</w:t>
      </w:r>
      <w:r w:rsidR="00F4181F" w:rsidRPr="00F4181F">
        <w:rPr>
          <w:i/>
          <w:iCs/>
          <w:sz w:val="24"/>
          <w:szCs w:val="24"/>
          <w:lang w:val="it-IT"/>
        </w:rPr>
        <w:t xml:space="preserve"> di interventi integrati di tipo educativo, formativo e di socializzazione, finalizzati all’inclusione attiva di giovani a rischio di devianza</w:t>
      </w:r>
      <w:r w:rsidRPr="0069696E">
        <w:rPr>
          <w:sz w:val="24"/>
          <w:szCs w:val="24"/>
          <w:lang w:val="it-IT"/>
        </w:rPr>
        <w:t>”;</w:t>
      </w:r>
    </w:p>
    <w:p w14:paraId="0573666C" w14:textId="127EB1F3" w:rsidR="001135F0" w:rsidRPr="0069696E" w:rsidRDefault="001135F0" w:rsidP="0069696E">
      <w:pPr>
        <w:pStyle w:val="Paragrafoelenco"/>
        <w:numPr>
          <w:ilvl w:val="0"/>
          <w:numId w:val="24"/>
        </w:numPr>
        <w:spacing w:before="120" w:after="120" w:line="240" w:lineRule="auto"/>
        <w:ind w:left="357" w:hanging="357"/>
        <w:jc w:val="both"/>
        <w:rPr>
          <w:sz w:val="24"/>
          <w:szCs w:val="24"/>
          <w:lang w:val="it-IT"/>
        </w:rPr>
      </w:pPr>
      <w:r w:rsidRPr="0069696E">
        <w:rPr>
          <w:rFonts w:hint="eastAsia"/>
          <w:sz w:val="24"/>
          <w:szCs w:val="24"/>
          <w:lang w:val="it-IT"/>
        </w:rPr>
        <w:t>che il suddetto Avviso disciplina l</w:t>
      </w:r>
      <w:r w:rsidR="0069696E">
        <w:rPr>
          <w:sz w:val="24"/>
          <w:szCs w:val="24"/>
          <w:lang w:val="it-IT"/>
        </w:rPr>
        <w:t>’</w:t>
      </w:r>
      <w:r w:rsidRPr="0069696E">
        <w:rPr>
          <w:rFonts w:hint="eastAsia"/>
          <w:sz w:val="24"/>
          <w:szCs w:val="24"/>
          <w:lang w:val="it-IT"/>
        </w:rPr>
        <w:t>accesso ai finanziamenti a valere sul PR FSE+ Lazio2021/2027;</w:t>
      </w:r>
    </w:p>
    <w:p w14:paraId="125C0041" w14:textId="47E17745" w:rsidR="00F27C9B" w:rsidRPr="0069696E" w:rsidRDefault="001135F0" w:rsidP="0069696E">
      <w:pPr>
        <w:pStyle w:val="Paragrafoelenco"/>
        <w:numPr>
          <w:ilvl w:val="0"/>
          <w:numId w:val="24"/>
        </w:numPr>
        <w:spacing w:before="120" w:after="120" w:line="240" w:lineRule="auto"/>
        <w:ind w:left="357" w:hanging="357"/>
        <w:jc w:val="both"/>
        <w:rPr>
          <w:sz w:val="24"/>
          <w:szCs w:val="24"/>
          <w:lang w:val="it-IT"/>
        </w:rPr>
      </w:pPr>
      <w:r w:rsidRPr="0069696E">
        <w:rPr>
          <w:rFonts w:hint="eastAsia"/>
          <w:sz w:val="24"/>
          <w:szCs w:val="24"/>
          <w:lang w:val="it-IT"/>
        </w:rPr>
        <w:t>che per la costituzione d</w:t>
      </w:r>
      <w:r w:rsidR="0069696E">
        <w:rPr>
          <w:sz w:val="24"/>
          <w:szCs w:val="24"/>
          <w:lang w:val="it-IT"/>
        </w:rPr>
        <w:t>ell’ATI/</w:t>
      </w:r>
      <w:r w:rsidRPr="0069696E">
        <w:rPr>
          <w:rFonts w:hint="eastAsia"/>
          <w:sz w:val="24"/>
          <w:szCs w:val="24"/>
          <w:lang w:val="it-IT"/>
        </w:rPr>
        <w:t xml:space="preserve">ATS, i soggetti coinvolti sottoscrivono e allegano, una Dichiarazione di impegno volta alla costituzione </w:t>
      </w:r>
      <w:r w:rsidR="0069696E" w:rsidRPr="0069696E">
        <w:rPr>
          <w:sz w:val="24"/>
          <w:szCs w:val="24"/>
          <w:lang w:val="it-IT"/>
        </w:rPr>
        <w:t>del</w:t>
      </w:r>
      <w:r w:rsidR="0069696E">
        <w:rPr>
          <w:sz w:val="24"/>
          <w:szCs w:val="24"/>
          <w:lang w:val="it-IT"/>
        </w:rPr>
        <w:t>la stessa</w:t>
      </w:r>
      <w:r w:rsidRPr="0069696E">
        <w:rPr>
          <w:rFonts w:hint="eastAsia"/>
          <w:sz w:val="24"/>
          <w:szCs w:val="24"/>
          <w:lang w:val="it-IT"/>
        </w:rPr>
        <w:t>, nel caso di approvazione del progetto presentato.</w:t>
      </w:r>
    </w:p>
    <w:p w14:paraId="561944A4" w14:textId="77777777" w:rsidR="001135F0" w:rsidRPr="001135F0" w:rsidRDefault="001135F0" w:rsidP="0069696E">
      <w:pPr>
        <w:ind w:left="-142"/>
        <w:jc w:val="center"/>
        <w:rPr>
          <w:b/>
          <w:sz w:val="24"/>
          <w:szCs w:val="24"/>
          <w:lang w:val="it-IT"/>
        </w:rPr>
      </w:pPr>
      <w:r w:rsidRPr="001135F0">
        <w:rPr>
          <w:b/>
          <w:sz w:val="24"/>
          <w:szCs w:val="24"/>
          <w:lang w:val="it-IT"/>
        </w:rPr>
        <w:t>SI IMPEGNANO</w:t>
      </w:r>
    </w:p>
    <w:p w14:paraId="040D4A9D" w14:textId="6831E13E" w:rsidR="001135F0" w:rsidRDefault="001135F0" w:rsidP="0069696E">
      <w:pPr>
        <w:pStyle w:val="Paragrafoelenco"/>
        <w:numPr>
          <w:ilvl w:val="0"/>
          <w:numId w:val="24"/>
        </w:numPr>
        <w:spacing w:before="120" w:after="120"/>
        <w:ind w:left="357" w:hanging="357"/>
        <w:jc w:val="both"/>
        <w:rPr>
          <w:sz w:val="24"/>
          <w:szCs w:val="24"/>
          <w:lang w:val="it-IT"/>
        </w:rPr>
      </w:pPr>
      <w:r w:rsidRPr="0069696E">
        <w:rPr>
          <w:sz w:val="24"/>
          <w:szCs w:val="24"/>
          <w:lang w:val="it-IT"/>
        </w:rPr>
        <w:lastRenderedPageBreak/>
        <w:t xml:space="preserve">a costituirsi in un (utilizzare la dizione opportuna: </w:t>
      </w:r>
      <w:r w:rsidR="005D48BA">
        <w:rPr>
          <w:sz w:val="24"/>
          <w:szCs w:val="24"/>
          <w:lang w:val="it-IT"/>
        </w:rPr>
        <w:t>ATI/</w:t>
      </w:r>
      <w:r w:rsidRPr="0069696E">
        <w:rPr>
          <w:sz w:val="24"/>
          <w:szCs w:val="24"/>
          <w:lang w:val="it-IT"/>
        </w:rPr>
        <w:t>ATS), ai sensi degli artt.</w:t>
      </w:r>
      <w:r w:rsidR="0069696E">
        <w:rPr>
          <w:sz w:val="24"/>
          <w:szCs w:val="24"/>
          <w:lang w:val="it-IT"/>
        </w:rPr>
        <w:t xml:space="preserve"> </w:t>
      </w:r>
      <w:r w:rsidRPr="0069696E">
        <w:rPr>
          <w:sz w:val="24"/>
          <w:szCs w:val="24"/>
          <w:lang w:val="it-IT"/>
        </w:rPr>
        <w:t xml:space="preserve">1703 e seguenti del </w:t>
      </w:r>
      <w:r w:rsidR="0069696E" w:rsidRPr="0069696E">
        <w:rPr>
          <w:sz w:val="24"/>
          <w:szCs w:val="24"/>
          <w:lang w:val="it-IT"/>
        </w:rPr>
        <w:t>Codice civile</w:t>
      </w:r>
      <w:r w:rsidRPr="0069696E">
        <w:rPr>
          <w:sz w:val="24"/>
          <w:szCs w:val="24"/>
          <w:lang w:val="it-IT"/>
        </w:rPr>
        <w:t xml:space="preserve">, </w:t>
      </w:r>
      <w:r w:rsidRPr="005D48BA">
        <w:rPr>
          <w:b/>
          <w:bCs/>
          <w:sz w:val="24"/>
          <w:szCs w:val="24"/>
          <w:lang w:val="it-IT"/>
        </w:rPr>
        <w:t>entro e non oltre 30 gg</w:t>
      </w:r>
      <w:r w:rsidRPr="0069696E">
        <w:rPr>
          <w:sz w:val="24"/>
          <w:szCs w:val="24"/>
          <w:lang w:val="it-IT"/>
        </w:rPr>
        <w:t>. dall’avvenuta approvazione del progetto presentato e prima dell’avvio delle attività finanziate;</w:t>
      </w:r>
    </w:p>
    <w:p w14:paraId="0CF425F5" w14:textId="7AA9CDAC" w:rsidR="001135F0" w:rsidRDefault="001135F0" w:rsidP="0069696E">
      <w:pPr>
        <w:pStyle w:val="Paragrafoelenco"/>
        <w:numPr>
          <w:ilvl w:val="0"/>
          <w:numId w:val="24"/>
        </w:numPr>
        <w:spacing w:before="120" w:after="120"/>
        <w:ind w:left="357" w:hanging="357"/>
        <w:jc w:val="both"/>
        <w:rPr>
          <w:sz w:val="24"/>
          <w:szCs w:val="24"/>
          <w:lang w:val="it-IT"/>
        </w:rPr>
      </w:pPr>
      <w:r w:rsidRPr="0069696E">
        <w:rPr>
          <w:bCs/>
          <w:sz w:val="24"/>
          <w:szCs w:val="24"/>
          <w:lang w:val="it-IT"/>
        </w:rPr>
        <w:t xml:space="preserve">a indicare quale futuro Capofila del </w:t>
      </w:r>
      <w:r w:rsidR="00F4181F" w:rsidRPr="006E0912">
        <w:rPr>
          <w:bCs/>
          <w:sz w:val="24"/>
          <w:szCs w:val="24"/>
          <w:shd w:val="clear" w:color="auto" w:fill="DBE5F1" w:themeFill="accent1" w:themeFillTint="33"/>
          <w:lang w:val="it-IT"/>
        </w:rPr>
        <w:t>________________</w:t>
      </w:r>
      <w:r w:rsidRPr="0069696E">
        <w:rPr>
          <w:bCs/>
          <w:sz w:val="24"/>
          <w:szCs w:val="24"/>
          <w:lang w:val="it-IT"/>
        </w:rPr>
        <w:t>il/la</w:t>
      </w:r>
      <w:r w:rsidR="00F4181F" w:rsidRPr="006E0912">
        <w:rPr>
          <w:bCs/>
          <w:sz w:val="24"/>
          <w:szCs w:val="24"/>
          <w:shd w:val="clear" w:color="auto" w:fill="DBE5F1" w:themeFill="accent1" w:themeFillTint="33"/>
          <w:lang w:val="it-IT"/>
        </w:rPr>
        <w:t>______________________________</w:t>
      </w:r>
    </w:p>
    <w:p w14:paraId="55F0C4F4" w14:textId="5FB4F90A" w:rsidR="001135F0" w:rsidRPr="0069696E" w:rsidRDefault="001135F0" w:rsidP="0069696E">
      <w:pPr>
        <w:pStyle w:val="Paragrafoelenco"/>
        <w:numPr>
          <w:ilvl w:val="0"/>
          <w:numId w:val="24"/>
        </w:numPr>
        <w:spacing w:before="120" w:after="120" w:line="240" w:lineRule="auto"/>
        <w:ind w:left="357" w:hanging="357"/>
        <w:jc w:val="both"/>
        <w:rPr>
          <w:sz w:val="24"/>
          <w:szCs w:val="24"/>
          <w:lang w:val="it-IT"/>
        </w:rPr>
      </w:pPr>
      <w:r w:rsidRPr="0069696E">
        <w:rPr>
          <w:bCs/>
          <w:sz w:val="24"/>
          <w:szCs w:val="24"/>
          <w:lang w:val="it-IT"/>
        </w:rPr>
        <w:t xml:space="preserve">a conferire al Capofila, con l’atto di </w:t>
      </w:r>
      <w:r w:rsidR="00F4181F">
        <w:rPr>
          <w:bCs/>
          <w:sz w:val="24"/>
          <w:szCs w:val="24"/>
          <w:lang w:val="it-IT"/>
        </w:rPr>
        <w:t>ATI/</w:t>
      </w:r>
      <w:r w:rsidRPr="0069696E">
        <w:rPr>
          <w:bCs/>
          <w:sz w:val="24"/>
          <w:szCs w:val="24"/>
          <w:lang w:val="it-IT"/>
        </w:rPr>
        <w:t>ATS (indicare), mandato speciale collettivo con</w:t>
      </w:r>
      <w:r w:rsidR="0069696E">
        <w:rPr>
          <w:bCs/>
          <w:sz w:val="24"/>
          <w:szCs w:val="24"/>
          <w:lang w:val="it-IT"/>
        </w:rPr>
        <w:t xml:space="preserve"> </w:t>
      </w:r>
      <w:r w:rsidRPr="0069696E">
        <w:rPr>
          <w:bCs/>
          <w:sz w:val="24"/>
          <w:szCs w:val="24"/>
          <w:lang w:val="it-IT"/>
        </w:rPr>
        <w:t>rappresentanza;</w:t>
      </w:r>
    </w:p>
    <w:p w14:paraId="1C5E4602" w14:textId="5022B4C9" w:rsidR="001135F0" w:rsidRDefault="001135F0" w:rsidP="0069696E">
      <w:pPr>
        <w:ind w:left="-142"/>
        <w:jc w:val="center"/>
        <w:rPr>
          <w:b/>
          <w:sz w:val="24"/>
          <w:szCs w:val="24"/>
          <w:lang w:val="it-IT"/>
        </w:rPr>
      </w:pPr>
      <w:r w:rsidRPr="001135F0">
        <w:rPr>
          <w:b/>
          <w:sz w:val="24"/>
          <w:szCs w:val="24"/>
          <w:lang w:val="it-IT"/>
        </w:rPr>
        <w:t>DICHIARANO</w:t>
      </w:r>
      <w:r w:rsidR="00173CAB">
        <w:rPr>
          <w:b/>
          <w:sz w:val="24"/>
          <w:szCs w:val="24"/>
          <w:lang w:val="it-IT"/>
        </w:rPr>
        <w:t xml:space="preserve"> inoltre</w:t>
      </w:r>
    </w:p>
    <w:p w14:paraId="665533E9" w14:textId="481F762D" w:rsidR="00173CAB" w:rsidRDefault="005D48BA" w:rsidP="00173CAB">
      <w:pPr>
        <w:autoSpaceDE w:val="0"/>
        <w:autoSpaceDN w:val="0"/>
        <w:adjustRightInd w:val="0"/>
        <w:spacing w:after="0"/>
        <w:jc w:val="both"/>
        <w:rPr>
          <w:bCs/>
          <w:sz w:val="24"/>
          <w:szCs w:val="24"/>
          <w:lang w:val="it-IT"/>
        </w:rPr>
      </w:pPr>
      <w:r w:rsidRPr="005D48BA">
        <w:rPr>
          <w:bCs/>
          <w:sz w:val="24"/>
          <w:szCs w:val="24"/>
          <w:lang w:val="it-IT"/>
        </w:rPr>
        <w:t>che la suddivisione tra i componenti l’</w:t>
      </w:r>
      <w:r w:rsidR="00F4181F">
        <w:rPr>
          <w:bCs/>
          <w:sz w:val="24"/>
          <w:szCs w:val="24"/>
          <w:lang w:val="it-IT"/>
        </w:rPr>
        <w:t>ATI/</w:t>
      </w:r>
      <w:r w:rsidRPr="005D48BA">
        <w:rPr>
          <w:bCs/>
          <w:sz w:val="24"/>
          <w:szCs w:val="24"/>
          <w:lang w:val="it-IT"/>
        </w:rPr>
        <w:t>ATS avverrà secondo la seguente ripartizione</w:t>
      </w:r>
      <w:r w:rsidR="00173CAB" w:rsidRPr="005D48BA">
        <w:rPr>
          <w:bCs/>
          <w:sz w:val="24"/>
          <w:szCs w:val="24"/>
          <w:lang w:val="it-IT"/>
        </w:rPr>
        <w:t>:</w:t>
      </w:r>
    </w:p>
    <w:p w14:paraId="605DCAC3" w14:textId="77777777" w:rsidR="005D48BA" w:rsidRDefault="005D48BA" w:rsidP="00173CAB">
      <w:pPr>
        <w:autoSpaceDE w:val="0"/>
        <w:autoSpaceDN w:val="0"/>
        <w:adjustRightInd w:val="0"/>
        <w:spacing w:after="0"/>
        <w:jc w:val="both"/>
        <w:rPr>
          <w:bCs/>
          <w:sz w:val="24"/>
          <w:szCs w:val="24"/>
          <w:lang w:val="it-IT"/>
        </w:rPr>
      </w:pPr>
    </w:p>
    <w:p w14:paraId="5A228EDF" w14:textId="5F37C8F9" w:rsidR="005D48BA" w:rsidRDefault="005D48BA" w:rsidP="00173CAB">
      <w:pPr>
        <w:autoSpaceDE w:val="0"/>
        <w:autoSpaceDN w:val="0"/>
        <w:adjustRightInd w:val="0"/>
        <w:spacing w:after="0"/>
        <w:jc w:val="both"/>
        <w:rPr>
          <w:bCs/>
          <w:sz w:val="24"/>
          <w:szCs w:val="24"/>
          <w:lang w:val="it-IT"/>
        </w:rPr>
      </w:pPr>
      <w:r>
        <w:rPr>
          <w:bCs/>
          <w:sz w:val="24"/>
          <w:szCs w:val="24"/>
          <w:lang w:val="it-IT"/>
        </w:rPr>
        <w:t xml:space="preserve">Soggetto </w:t>
      </w:r>
      <w:r w:rsidR="006E0912">
        <w:rPr>
          <w:bCs/>
          <w:sz w:val="24"/>
          <w:szCs w:val="24"/>
          <w:lang w:val="it-IT"/>
        </w:rPr>
        <w:t xml:space="preserve">Mandatario: </w:t>
      </w:r>
      <w:r w:rsidR="006E0912" w:rsidRPr="006E0912">
        <w:rPr>
          <w:bCs/>
          <w:sz w:val="24"/>
          <w:szCs w:val="24"/>
          <w:shd w:val="clear" w:color="auto" w:fill="DBE5F1" w:themeFill="accent1" w:themeFillTint="33"/>
          <w:lang w:val="it-IT"/>
        </w:rPr>
        <w:t>_</w:t>
      </w:r>
      <w:r w:rsidR="008D26A2" w:rsidRPr="006E0912">
        <w:rPr>
          <w:bCs/>
          <w:sz w:val="24"/>
          <w:szCs w:val="24"/>
          <w:shd w:val="clear" w:color="auto" w:fill="DBE5F1" w:themeFill="accent1" w:themeFillTint="33"/>
          <w:lang w:val="it-IT"/>
        </w:rPr>
        <w:t>_____________________________</w:t>
      </w:r>
    </w:p>
    <w:p w14:paraId="4DEFD3DC" w14:textId="2617BA91" w:rsidR="005D48BA" w:rsidRDefault="005D48BA" w:rsidP="00173CAB">
      <w:pPr>
        <w:autoSpaceDE w:val="0"/>
        <w:autoSpaceDN w:val="0"/>
        <w:adjustRightInd w:val="0"/>
        <w:spacing w:after="0"/>
        <w:jc w:val="both"/>
        <w:rPr>
          <w:bCs/>
          <w:sz w:val="24"/>
          <w:szCs w:val="24"/>
          <w:lang w:val="it-IT"/>
        </w:rPr>
      </w:pPr>
      <w:r>
        <w:rPr>
          <w:bCs/>
          <w:sz w:val="24"/>
          <w:szCs w:val="24"/>
          <w:lang w:val="it-IT"/>
        </w:rPr>
        <w:t xml:space="preserve">Partecipazione finanziaria </w:t>
      </w:r>
      <w:r w:rsidR="00F4181F">
        <w:rPr>
          <w:bCs/>
          <w:sz w:val="24"/>
          <w:szCs w:val="24"/>
          <w:lang w:val="it-IT"/>
        </w:rPr>
        <w:t xml:space="preserve">per € </w:t>
      </w:r>
      <w:r w:rsidR="00F4181F" w:rsidRPr="006E0912">
        <w:rPr>
          <w:bCs/>
          <w:sz w:val="24"/>
          <w:szCs w:val="24"/>
          <w:shd w:val="clear" w:color="auto" w:fill="DBE5F1" w:themeFill="accent1" w:themeFillTint="33"/>
          <w:lang w:val="it-IT"/>
        </w:rPr>
        <w:t>________</w:t>
      </w:r>
      <w:r>
        <w:rPr>
          <w:bCs/>
          <w:sz w:val="24"/>
          <w:szCs w:val="24"/>
          <w:lang w:val="it-IT"/>
        </w:rPr>
        <w:t xml:space="preserve"> e %</w:t>
      </w:r>
      <w:r w:rsidR="00F4181F" w:rsidRPr="006E0912">
        <w:rPr>
          <w:bCs/>
          <w:sz w:val="24"/>
          <w:szCs w:val="24"/>
          <w:shd w:val="clear" w:color="auto" w:fill="DBE5F1" w:themeFill="accent1" w:themeFillTint="33"/>
          <w:lang w:val="it-IT"/>
        </w:rPr>
        <w:t>_____</w:t>
      </w:r>
    </w:p>
    <w:p w14:paraId="33428558" w14:textId="77777777" w:rsidR="005D48BA" w:rsidRPr="005D48BA" w:rsidRDefault="005D48BA" w:rsidP="005D48BA">
      <w:pPr>
        <w:autoSpaceDE w:val="0"/>
        <w:autoSpaceDN w:val="0"/>
        <w:adjustRightInd w:val="0"/>
        <w:spacing w:after="0"/>
        <w:jc w:val="both"/>
        <w:rPr>
          <w:bCs/>
          <w:sz w:val="24"/>
          <w:szCs w:val="24"/>
          <w:lang w:val="it-IT"/>
        </w:rPr>
      </w:pPr>
      <w:r w:rsidRPr="005D48BA">
        <w:rPr>
          <w:bCs/>
          <w:sz w:val="24"/>
          <w:szCs w:val="24"/>
          <w:lang w:val="it-IT"/>
        </w:rPr>
        <w:t>Ruoli e competenze nelle attività progettuali</w:t>
      </w:r>
    </w:p>
    <w:p w14:paraId="7D6336CA" w14:textId="77777777" w:rsidR="005D48BA" w:rsidRPr="008D26A2" w:rsidRDefault="005D48BA" w:rsidP="005D48BA">
      <w:pPr>
        <w:autoSpaceDE w:val="0"/>
        <w:autoSpaceDN w:val="0"/>
        <w:adjustRightInd w:val="0"/>
        <w:spacing w:after="0"/>
        <w:jc w:val="both"/>
        <w:rPr>
          <w:rFonts w:cs="Aptos"/>
          <w:i/>
          <w:iCs/>
          <w:color w:val="000000"/>
          <w:lang w:val="it-IT" w:eastAsia="it-IT"/>
        </w:rPr>
      </w:pPr>
      <w:r w:rsidRPr="008D26A2">
        <w:rPr>
          <w:rFonts w:cs="Aptos"/>
          <w:i/>
          <w:iCs/>
          <w:color w:val="000000"/>
          <w:lang w:val="it-IT" w:eastAsia="it-IT"/>
        </w:rPr>
        <w:t>(indicare se mandataria o mandante e azioni di</w:t>
      </w:r>
    </w:p>
    <w:p w14:paraId="2CAADADF" w14:textId="6318F503" w:rsidR="005D48BA" w:rsidRPr="008D26A2" w:rsidRDefault="005D48BA" w:rsidP="005D48BA">
      <w:pPr>
        <w:autoSpaceDE w:val="0"/>
        <w:autoSpaceDN w:val="0"/>
        <w:adjustRightInd w:val="0"/>
        <w:spacing w:after="0"/>
        <w:jc w:val="both"/>
        <w:rPr>
          <w:rFonts w:cs="Aptos"/>
          <w:i/>
          <w:iCs/>
          <w:color w:val="000000"/>
          <w:lang w:val="it-IT" w:eastAsia="it-IT"/>
        </w:rPr>
      </w:pPr>
      <w:r w:rsidRPr="008D26A2">
        <w:rPr>
          <w:rFonts w:cs="Aptos"/>
          <w:i/>
          <w:iCs/>
          <w:color w:val="000000"/>
          <w:lang w:val="it-IT" w:eastAsia="it-IT"/>
        </w:rPr>
        <w:t>Competenze del soggetto)</w:t>
      </w:r>
    </w:p>
    <w:p w14:paraId="4F6DF26E" w14:textId="5F454A6F" w:rsidR="005D48BA" w:rsidRPr="008D26A2" w:rsidRDefault="005D48BA" w:rsidP="005D48BA">
      <w:pPr>
        <w:autoSpaceDE w:val="0"/>
        <w:autoSpaceDN w:val="0"/>
        <w:adjustRightInd w:val="0"/>
        <w:spacing w:after="0"/>
        <w:jc w:val="both"/>
        <w:rPr>
          <w:rFonts w:cs="Aptos"/>
          <w:i/>
          <w:iCs/>
          <w:color w:val="000000"/>
          <w:lang w:val="it-IT" w:eastAsia="it-IT"/>
        </w:rPr>
      </w:pPr>
      <w:r w:rsidRPr="008D26A2">
        <w:rPr>
          <w:rFonts w:cs="Aptos"/>
          <w:i/>
          <w:iCs/>
          <w:color w:val="000000"/>
          <w:lang w:val="it-IT" w:eastAsia="it-IT"/>
        </w:rPr>
        <w:t xml:space="preserve">N.B. compiti di direzione, rendicontazione, </w:t>
      </w:r>
      <w:proofErr w:type="spellStart"/>
      <w:r w:rsidRPr="008D26A2">
        <w:rPr>
          <w:rFonts w:cs="Aptos"/>
          <w:i/>
          <w:iCs/>
          <w:color w:val="000000"/>
          <w:lang w:val="it-IT" w:eastAsia="it-IT"/>
        </w:rPr>
        <w:t>ecc</w:t>
      </w:r>
      <w:proofErr w:type="spellEnd"/>
      <w:r w:rsidRPr="008D26A2">
        <w:rPr>
          <w:rFonts w:cs="Aptos"/>
          <w:i/>
          <w:iCs/>
          <w:color w:val="000000"/>
          <w:lang w:val="it-IT" w:eastAsia="it-IT"/>
        </w:rPr>
        <w:t xml:space="preserve"> </w:t>
      </w:r>
      <w:r w:rsidR="0050053C" w:rsidRPr="008D26A2">
        <w:rPr>
          <w:rFonts w:cs="Aptos"/>
          <w:i/>
          <w:iCs/>
          <w:color w:val="000000"/>
          <w:lang w:val="it-IT" w:eastAsia="it-IT"/>
        </w:rPr>
        <w:t xml:space="preserve">sono </w:t>
      </w:r>
      <w:r w:rsidRPr="008D26A2">
        <w:rPr>
          <w:rFonts w:cs="Aptos"/>
          <w:i/>
          <w:iCs/>
          <w:color w:val="000000"/>
          <w:lang w:val="it-IT" w:eastAsia="it-IT"/>
        </w:rPr>
        <w:t xml:space="preserve">obbligatoriamente in capo al mandatario </w:t>
      </w:r>
    </w:p>
    <w:p w14:paraId="6365915D" w14:textId="77777777" w:rsidR="005D48BA" w:rsidRPr="00EA6535" w:rsidRDefault="005D48BA" w:rsidP="00173CAB">
      <w:pPr>
        <w:autoSpaceDE w:val="0"/>
        <w:autoSpaceDN w:val="0"/>
        <w:adjustRightInd w:val="0"/>
        <w:spacing w:after="0"/>
        <w:jc w:val="both"/>
        <w:rPr>
          <w:rFonts w:ascii="Aptos" w:hAnsi="Aptos" w:cs="Aptos"/>
          <w:b/>
          <w:bCs/>
          <w:color w:val="000000"/>
          <w:sz w:val="16"/>
          <w:szCs w:val="16"/>
          <w:lang w:val="it-IT" w:eastAsia="it-IT"/>
        </w:rPr>
      </w:pPr>
    </w:p>
    <w:p w14:paraId="4FF04854" w14:textId="35451518" w:rsidR="005D48BA" w:rsidRDefault="005D48BA" w:rsidP="005D48BA">
      <w:pPr>
        <w:autoSpaceDE w:val="0"/>
        <w:autoSpaceDN w:val="0"/>
        <w:adjustRightInd w:val="0"/>
        <w:spacing w:after="0"/>
        <w:jc w:val="both"/>
        <w:rPr>
          <w:bCs/>
          <w:sz w:val="24"/>
          <w:szCs w:val="24"/>
          <w:lang w:val="it-IT"/>
        </w:rPr>
      </w:pPr>
      <w:r>
        <w:rPr>
          <w:bCs/>
          <w:sz w:val="24"/>
          <w:szCs w:val="24"/>
          <w:lang w:val="it-IT"/>
        </w:rPr>
        <w:t xml:space="preserve">Soggetto </w:t>
      </w:r>
      <w:r w:rsidR="008D26A2">
        <w:rPr>
          <w:bCs/>
          <w:sz w:val="24"/>
          <w:szCs w:val="24"/>
          <w:lang w:val="it-IT"/>
        </w:rPr>
        <w:t xml:space="preserve">Mandante: </w:t>
      </w:r>
      <w:r w:rsidR="008D26A2" w:rsidRPr="008D26A2">
        <w:rPr>
          <w:bCs/>
          <w:sz w:val="24"/>
          <w:szCs w:val="24"/>
          <w:shd w:val="clear" w:color="auto" w:fill="DBE5F1" w:themeFill="accent1" w:themeFillTint="33"/>
          <w:lang w:val="it-IT"/>
        </w:rPr>
        <w:t>______________________________</w:t>
      </w:r>
    </w:p>
    <w:p w14:paraId="49C3872E" w14:textId="77777777" w:rsidR="00F4181F" w:rsidRDefault="00F4181F" w:rsidP="005D48BA">
      <w:pPr>
        <w:autoSpaceDE w:val="0"/>
        <w:autoSpaceDN w:val="0"/>
        <w:adjustRightInd w:val="0"/>
        <w:spacing w:after="0"/>
        <w:jc w:val="both"/>
        <w:rPr>
          <w:bCs/>
          <w:sz w:val="24"/>
          <w:szCs w:val="24"/>
          <w:lang w:val="it-IT"/>
        </w:rPr>
      </w:pPr>
      <w:r w:rsidRPr="00F4181F">
        <w:rPr>
          <w:bCs/>
          <w:sz w:val="24"/>
          <w:szCs w:val="24"/>
          <w:lang w:val="it-IT"/>
        </w:rPr>
        <w:t xml:space="preserve">Partecipazione finanziaria per € </w:t>
      </w:r>
      <w:r w:rsidRPr="008D26A2">
        <w:rPr>
          <w:bCs/>
          <w:sz w:val="24"/>
          <w:szCs w:val="24"/>
          <w:shd w:val="clear" w:color="auto" w:fill="DBE5F1" w:themeFill="accent1" w:themeFillTint="33"/>
          <w:lang w:val="it-IT"/>
        </w:rPr>
        <w:t xml:space="preserve">________ </w:t>
      </w:r>
      <w:r w:rsidRPr="00F4181F">
        <w:rPr>
          <w:bCs/>
          <w:sz w:val="24"/>
          <w:szCs w:val="24"/>
          <w:lang w:val="it-IT"/>
        </w:rPr>
        <w:t>e %</w:t>
      </w:r>
      <w:r w:rsidRPr="008D26A2">
        <w:rPr>
          <w:bCs/>
          <w:sz w:val="24"/>
          <w:szCs w:val="24"/>
          <w:shd w:val="clear" w:color="auto" w:fill="DBE5F1" w:themeFill="accent1" w:themeFillTint="33"/>
          <w:lang w:val="it-IT"/>
        </w:rPr>
        <w:t>_____</w:t>
      </w:r>
    </w:p>
    <w:p w14:paraId="4E089621" w14:textId="62F41B2D" w:rsidR="005D48BA" w:rsidRPr="005D48BA" w:rsidRDefault="005D48BA" w:rsidP="005D48BA">
      <w:pPr>
        <w:autoSpaceDE w:val="0"/>
        <w:autoSpaceDN w:val="0"/>
        <w:adjustRightInd w:val="0"/>
        <w:spacing w:after="0"/>
        <w:jc w:val="both"/>
        <w:rPr>
          <w:bCs/>
          <w:sz w:val="24"/>
          <w:szCs w:val="24"/>
          <w:lang w:val="it-IT"/>
        </w:rPr>
      </w:pPr>
      <w:r w:rsidRPr="005D48BA">
        <w:rPr>
          <w:bCs/>
          <w:sz w:val="24"/>
          <w:szCs w:val="24"/>
          <w:lang w:val="it-IT"/>
        </w:rPr>
        <w:t>Ruoli e competenze nelle attività progettuali</w:t>
      </w:r>
    </w:p>
    <w:p w14:paraId="40DDB266" w14:textId="77777777" w:rsidR="00C33610" w:rsidRPr="008D26A2" w:rsidRDefault="00C33610" w:rsidP="00C33610">
      <w:pPr>
        <w:autoSpaceDE w:val="0"/>
        <w:autoSpaceDN w:val="0"/>
        <w:adjustRightInd w:val="0"/>
        <w:spacing w:after="0"/>
        <w:jc w:val="both"/>
        <w:rPr>
          <w:rFonts w:cs="Aptos"/>
          <w:i/>
          <w:iCs/>
          <w:color w:val="000000"/>
          <w:lang w:val="it-IT" w:eastAsia="it-IT"/>
        </w:rPr>
      </w:pPr>
      <w:r w:rsidRPr="008D26A2">
        <w:rPr>
          <w:rFonts w:cs="Aptos"/>
          <w:i/>
          <w:iCs/>
          <w:color w:val="000000"/>
          <w:lang w:val="it-IT" w:eastAsia="it-IT"/>
        </w:rPr>
        <w:t>(indicare se mandataria o mandante e azioni di</w:t>
      </w:r>
    </w:p>
    <w:p w14:paraId="248CFDC6" w14:textId="1411C9D3" w:rsidR="005D48BA" w:rsidRPr="008D26A2" w:rsidRDefault="00C33610" w:rsidP="00C33610">
      <w:pPr>
        <w:autoSpaceDE w:val="0"/>
        <w:autoSpaceDN w:val="0"/>
        <w:adjustRightInd w:val="0"/>
        <w:spacing w:after="0"/>
        <w:jc w:val="both"/>
        <w:rPr>
          <w:rFonts w:cs="Aptos"/>
          <w:i/>
          <w:iCs/>
          <w:color w:val="000000"/>
          <w:lang w:val="it-IT" w:eastAsia="it-IT"/>
        </w:rPr>
      </w:pPr>
      <w:r w:rsidRPr="008D26A2">
        <w:rPr>
          <w:rFonts w:cs="Aptos"/>
          <w:i/>
          <w:iCs/>
          <w:color w:val="000000"/>
          <w:lang w:val="it-IT" w:eastAsia="it-IT"/>
        </w:rPr>
        <w:t>Competenze del soggetto)</w:t>
      </w:r>
    </w:p>
    <w:p w14:paraId="30E45715" w14:textId="77777777" w:rsidR="008A7D15" w:rsidRPr="00EA6535" w:rsidRDefault="008A7D15" w:rsidP="00C33610">
      <w:pPr>
        <w:autoSpaceDE w:val="0"/>
        <w:autoSpaceDN w:val="0"/>
        <w:adjustRightInd w:val="0"/>
        <w:spacing w:after="0"/>
        <w:jc w:val="both"/>
        <w:rPr>
          <w:rFonts w:ascii="Aptos" w:hAnsi="Aptos" w:cs="Aptos"/>
          <w:i/>
          <w:iCs/>
          <w:color w:val="000000"/>
          <w:sz w:val="16"/>
          <w:szCs w:val="16"/>
          <w:lang w:val="it-IT" w:eastAsia="it-IT"/>
        </w:rPr>
      </w:pPr>
    </w:p>
    <w:p w14:paraId="480A0C7C" w14:textId="2B4B3C45" w:rsidR="0050053C" w:rsidRDefault="0050053C" w:rsidP="0050053C">
      <w:pPr>
        <w:autoSpaceDE w:val="0"/>
        <w:autoSpaceDN w:val="0"/>
        <w:adjustRightInd w:val="0"/>
        <w:spacing w:after="0"/>
        <w:jc w:val="both"/>
        <w:rPr>
          <w:bCs/>
          <w:sz w:val="24"/>
          <w:szCs w:val="24"/>
          <w:lang w:val="it-IT"/>
        </w:rPr>
      </w:pPr>
      <w:r>
        <w:rPr>
          <w:bCs/>
          <w:sz w:val="24"/>
          <w:szCs w:val="24"/>
          <w:lang w:val="it-IT"/>
        </w:rPr>
        <w:t xml:space="preserve">Soggetto </w:t>
      </w:r>
      <w:r w:rsidR="008D26A2">
        <w:rPr>
          <w:bCs/>
          <w:sz w:val="24"/>
          <w:szCs w:val="24"/>
          <w:lang w:val="it-IT"/>
        </w:rPr>
        <w:t xml:space="preserve">Mandante: </w:t>
      </w:r>
      <w:r w:rsidR="008D26A2" w:rsidRPr="008D26A2">
        <w:rPr>
          <w:bCs/>
          <w:sz w:val="24"/>
          <w:szCs w:val="24"/>
          <w:shd w:val="clear" w:color="auto" w:fill="DBE5F1" w:themeFill="accent1" w:themeFillTint="33"/>
          <w:lang w:val="it-IT"/>
        </w:rPr>
        <w:t>_________________________________</w:t>
      </w:r>
    </w:p>
    <w:p w14:paraId="5E1E996B" w14:textId="77777777" w:rsidR="00F4181F" w:rsidRDefault="00F4181F" w:rsidP="0050053C">
      <w:pPr>
        <w:autoSpaceDE w:val="0"/>
        <w:autoSpaceDN w:val="0"/>
        <w:adjustRightInd w:val="0"/>
        <w:spacing w:after="0"/>
        <w:jc w:val="both"/>
        <w:rPr>
          <w:bCs/>
          <w:sz w:val="24"/>
          <w:szCs w:val="24"/>
          <w:lang w:val="it-IT"/>
        </w:rPr>
      </w:pPr>
      <w:r w:rsidRPr="00F4181F">
        <w:rPr>
          <w:bCs/>
          <w:sz w:val="24"/>
          <w:szCs w:val="24"/>
          <w:lang w:val="it-IT"/>
        </w:rPr>
        <w:t xml:space="preserve">Partecipazione finanziaria per € </w:t>
      </w:r>
      <w:r w:rsidRPr="008D26A2">
        <w:rPr>
          <w:bCs/>
          <w:sz w:val="24"/>
          <w:szCs w:val="24"/>
          <w:shd w:val="clear" w:color="auto" w:fill="DBE5F1" w:themeFill="accent1" w:themeFillTint="33"/>
          <w:lang w:val="it-IT"/>
        </w:rPr>
        <w:t>________</w:t>
      </w:r>
      <w:r w:rsidRPr="00F4181F">
        <w:rPr>
          <w:bCs/>
          <w:sz w:val="24"/>
          <w:szCs w:val="24"/>
          <w:lang w:val="it-IT"/>
        </w:rPr>
        <w:t xml:space="preserve"> e %</w:t>
      </w:r>
      <w:r w:rsidRPr="008D26A2">
        <w:rPr>
          <w:bCs/>
          <w:sz w:val="24"/>
          <w:szCs w:val="24"/>
          <w:shd w:val="clear" w:color="auto" w:fill="DBE5F1" w:themeFill="accent1" w:themeFillTint="33"/>
          <w:lang w:val="it-IT"/>
        </w:rPr>
        <w:t>_____</w:t>
      </w:r>
    </w:p>
    <w:p w14:paraId="0F794EF5" w14:textId="287CFDBA" w:rsidR="0050053C" w:rsidRPr="005D48BA" w:rsidRDefault="0050053C" w:rsidP="0050053C">
      <w:pPr>
        <w:autoSpaceDE w:val="0"/>
        <w:autoSpaceDN w:val="0"/>
        <w:adjustRightInd w:val="0"/>
        <w:spacing w:after="0"/>
        <w:jc w:val="both"/>
        <w:rPr>
          <w:bCs/>
          <w:sz w:val="24"/>
          <w:szCs w:val="24"/>
          <w:lang w:val="it-IT"/>
        </w:rPr>
      </w:pPr>
      <w:r w:rsidRPr="005D48BA">
        <w:rPr>
          <w:bCs/>
          <w:sz w:val="24"/>
          <w:szCs w:val="24"/>
          <w:lang w:val="it-IT"/>
        </w:rPr>
        <w:t>Ruoli e competenze nelle attività progettuali</w:t>
      </w:r>
    </w:p>
    <w:p w14:paraId="3BD6CE58" w14:textId="77777777" w:rsidR="0050053C" w:rsidRPr="008D26A2" w:rsidRDefault="0050053C" w:rsidP="0050053C">
      <w:pPr>
        <w:autoSpaceDE w:val="0"/>
        <w:autoSpaceDN w:val="0"/>
        <w:adjustRightInd w:val="0"/>
        <w:spacing w:after="0"/>
        <w:jc w:val="both"/>
        <w:rPr>
          <w:rFonts w:cs="Aptos"/>
          <w:i/>
          <w:iCs/>
          <w:color w:val="000000"/>
          <w:lang w:val="it-IT" w:eastAsia="it-IT"/>
        </w:rPr>
      </w:pPr>
      <w:r w:rsidRPr="008D26A2">
        <w:rPr>
          <w:rFonts w:cs="Aptos"/>
          <w:i/>
          <w:iCs/>
          <w:color w:val="000000"/>
          <w:lang w:val="it-IT" w:eastAsia="it-IT"/>
        </w:rPr>
        <w:t>(indicare se mandataria o mandante e azioni di</w:t>
      </w:r>
    </w:p>
    <w:p w14:paraId="5E8C50F1" w14:textId="2573FA70" w:rsidR="0050053C" w:rsidRPr="008D26A2" w:rsidRDefault="0050053C" w:rsidP="0050053C">
      <w:pPr>
        <w:autoSpaceDE w:val="0"/>
        <w:autoSpaceDN w:val="0"/>
        <w:adjustRightInd w:val="0"/>
        <w:spacing w:after="0"/>
        <w:jc w:val="both"/>
        <w:rPr>
          <w:rFonts w:cs="Aptos"/>
          <w:i/>
          <w:iCs/>
          <w:color w:val="000000"/>
          <w:lang w:val="it-IT" w:eastAsia="it-IT"/>
        </w:rPr>
      </w:pPr>
      <w:r w:rsidRPr="008D26A2">
        <w:rPr>
          <w:rFonts w:cs="Aptos"/>
          <w:i/>
          <w:iCs/>
          <w:color w:val="000000"/>
          <w:lang w:val="it-IT" w:eastAsia="it-IT"/>
        </w:rPr>
        <w:t>Competenze del soggetto</w:t>
      </w:r>
      <w:r w:rsidR="008D26A2">
        <w:rPr>
          <w:rFonts w:cs="Aptos"/>
          <w:i/>
          <w:iCs/>
          <w:color w:val="000000"/>
          <w:lang w:val="it-IT" w:eastAsia="it-IT"/>
        </w:rPr>
        <w:t>)</w:t>
      </w:r>
    </w:p>
    <w:p w14:paraId="3131B4EC" w14:textId="77777777" w:rsidR="008A7D15" w:rsidRPr="00EA6535" w:rsidRDefault="008A7D15" w:rsidP="00C33610">
      <w:pPr>
        <w:autoSpaceDE w:val="0"/>
        <w:autoSpaceDN w:val="0"/>
        <w:adjustRightInd w:val="0"/>
        <w:spacing w:after="0"/>
        <w:jc w:val="both"/>
        <w:rPr>
          <w:rFonts w:ascii="Aptos" w:hAnsi="Aptos" w:cs="Aptos"/>
          <w:b/>
          <w:bCs/>
          <w:color w:val="000000"/>
          <w:sz w:val="16"/>
          <w:szCs w:val="16"/>
          <w:lang w:val="it-IT" w:eastAsia="it-IT"/>
        </w:rPr>
      </w:pPr>
    </w:p>
    <w:p w14:paraId="4FBFCC41" w14:textId="37D19859" w:rsidR="005D48BA" w:rsidRPr="008A7D15" w:rsidRDefault="005D48BA" w:rsidP="005D48BA">
      <w:pPr>
        <w:autoSpaceDE w:val="0"/>
        <w:autoSpaceDN w:val="0"/>
        <w:adjustRightInd w:val="0"/>
        <w:spacing w:after="0"/>
        <w:rPr>
          <w:rFonts w:ascii="Arial" w:hAnsi="Arial" w:cs="Arial"/>
          <w:b/>
          <w:lang w:val="it-IT" w:eastAsia="it-IT"/>
        </w:rPr>
      </w:pPr>
      <w:r w:rsidRPr="008A7D15">
        <w:rPr>
          <w:b/>
          <w:sz w:val="24"/>
          <w:szCs w:val="24"/>
          <w:lang w:val="it-IT"/>
        </w:rPr>
        <w:t>(aggiungere soggetto se necessario)</w:t>
      </w:r>
    </w:p>
    <w:p w14:paraId="0C0BAA04" w14:textId="77777777" w:rsidR="005D48BA" w:rsidRPr="005D48BA" w:rsidRDefault="005D48BA" w:rsidP="005D48BA">
      <w:pPr>
        <w:autoSpaceDE w:val="0"/>
        <w:autoSpaceDN w:val="0"/>
        <w:adjustRightInd w:val="0"/>
        <w:spacing w:after="0"/>
        <w:rPr>
          <w:rFonts w:ascii="Arial" w:hAnsi="Arial" w:cs="Arial"/>
          <w:lang w:val="it-IT" w:eastAsia="it-IT"/>
        </w:rPr>
      </w:pPr>
    </w:p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01"/>
      </w:tblGrid>
      <w:tr w:rsidR="00173CAB" w:rsidRPr="00990ACD" w14:paraId="64981D4A" w14:textId="77777777" w:rsidTr="008D4BDC">
        <w:trPr>
          <w:trHeight w:val="352"/>
        </w:trPr>
        <w:tc>
          <w:tcPr>
            <w:tcW w:w="4701" w:type="dxa"/>
            <w:tcBorders>
              <w:top w:val="none" w:sz="6" w:space="0" w:color="auto"/>
              <w:bottom w:val="none" w:sz="6" w:space="0" w:color="auto"/>
            </w:tcBorders>
          </w:tcPr>
          <w:p w14:paraId="71395912" w14:textId="77777777" w:rsidR="00173CAB" w:rsidRPr="00E24454" w:rsidRDefault="00173CAB" w:rsidP="008D4BDC">
            <w:pPr>
              <w:widowControl w:val="0"/>
              <w:autoSpaceDE w:val="0"/>
              <w:autoSpaceDN w:val="0"/>
              <w:adjustRightInd w:val="0"/>
              <w:spacing w:after="120"/>
              <w:ind w:right="556"/>
              <w:rPr>
                <w:rFonts w:cs="Arial"/>
                <w:lang w:val="it-IT"/>
              </w:rPr>
            </w:pPr>
            <w:r w:rsidRPr="00E24454">
              <w:rPr>
                <w:rFonts w:cs="Arial"/>
                <w:i/>
                <w:iCs/>
                <w:lang w:val="it-IT"/>
              </w:rPr>
              <w:t xml:space="preserve">Per il capofila ________________________________ </w:t>
            </w:r>
          </w:p>
          <w:p w14:paraId="401AF0E3" w14:textId="0872EA17" w:rsidR="00173CAB" w:rsidRPr="00E24454" w:rsidRDefault="00173CAB" w:rsidP="008D4BDC">
            <w:pPr>
              <w:widowControl w:val="0"/>
              <w:autoSpaceDE w:val="0"/>
              <w:autoSpaceDN w:val="0"/>
              <w:adjustRightInd w:val="0"/>
              <w:spacing w:after="120"/>
              <w:ind w:right="556"/>
              <w:rPr>
                <w:rFonts w:cs="Arial"/>
                <w:lang w:val="it-IT"/>
              </w:rPr>
            </w:pPr>
            <w:r w:rsidRPr="00E24454">
              <w:rPr>
                <w:rFonts w:cs="Arial"/>
                <w:b/>
                <w:bCs/>
                <w:i/>
                <w:iCs/>
                <w:lang w:val="it-IT"/>
              </w:rPr>
              <w:t xml:space="preserve">FIRMA DIGITALE </w:t>
            </w:r>
            <w:r w:rsidRPr="00E24454">
              <w:rPr>
                <w:rFonts w:cs="Arial"/>
                <w:i/>
                <w:iCs/>
                <w:lang w:val="it-IT"/>
              </w:rPr>
              <w:t xml:space="preserve">del </w:t>
            </w:r>
            <w:r w:rsidR="00EA6535">
              <w:rPr>
                <w:rFonts w:cs="Arial"/>
                <w:i/>
                <w:iCs/>
                <w:lang w:val="it-IT"/>
              </w:rPr>
              <w:t>R</w:t>
            </w:r>
            <w:r w:rsidRPr="00E24454">
              <w:rPr>
                <w:rFonts w:cs="Arial"/>
                <w:i/>
                <w:iCs/>
                <w:lang w:val="it-IT"/>
              </w:rPr>
              <w:t xml:space="preserve">appresentante </w:t>
            </w:r>
            <w:r w:rsidR="00EA6535">
              <w:rPr>
                <w:rFonts w:cs="Arial"/>
                <w:i/>
                <w:iCs/>
                <w:lang w:val="it-IT"/>
              </w:rPr>
              <w:t>L</w:t>
            </w:r>
            <w:r w:rsidRPr="00E24454">
              <w:rPr>
                <w:rFonts w:cs="Arial"/>
                <w:i/>
                <w:iCs/>
                <w:lang w:val="it-IT"/>
              </w:rPr>
              <w:t xml:space="preserve">egale </w:t>
            </w:r>
          </w:p>
        </w:tc>
      </w:tr>
      <w:tr w:rsidR="00173CAB" w:rsidRPr="00990ACD" w14:paraId="1E3B1BAE" w14:textId="77777777" w:rsidTr="008D4BDC">
        <w:trPr>
          <w:trHeight w:val="353"/>
        </w:trPr>
        <w:tc>
          <w:tcPr>
            <w:tcW w:w="4701" w:type="dxa"/>
            <w:tcBorders>
              <w:top w:val="none" w:sz="6" w:space="0" w:color="auto"/>
              <w:bottom w:val="none" w:sz="6" w:space="0" w:color="auto"/>
            </w:tcBorders>
          </w:tcPr>
          <w:p w14:paraId="3AA87E25" w14:textId="77777777" w:rsidR="00173CAB" w:rsidRPr="00E24454" w:rsidRDefault="00173CAB" w:rsidP="008D4BDC">
            <w:pPr>
              <w:widowControl w:val="0"/>
              <w:autoSpaceDE w:val="0"/>
              <w:autoSpaceDN w:val="0"/>
              <w:adjustRightInd w:val="0"/>
              <w:spacing w:after="120"/>
              <w:ind w:right="556"/>
              <w:rPr>
                <w:rFonts w:cs="Arial"/>
                <w:lang w:val="it-IT"/>
              </w:rPr>
            </w:pPr>
            <w:r w:rsidRPr="00E24454">
              <w:rPr>
                <w:rFonts w:cs="Arial"/>
                <w:i/>
                <w:iCs/>
                <w:lang w:val="it-IT"/>
              </w:rPr>
              <w:t xml:space="preserve">Per il mandante ________________________ </w:t>
            </w:r>
          </w:p>
          <w:p w14:paraId="6CFC183F" w14:textId="6DD0210B" w:rsidR="00173CAB" w:rsidRPr="00E24454" w:rsidRDefault="00173CAB" w:rsidP="008D4BDC">
            <w:pPr>
              <w:widowControl w:val="0"/>
              <w:autoSpaceDE w:val="0"/>
              <w:autoSpaceDN w:val="0"/>
              <w:adjustRightInd w:val="0"/>
              <w:spacing w:after="120"/>
              <w:ind w:right="556"/>
              <w:rPr>
                <w:rFonts w:cs="Arial"/>
                <w:lang w:val="it-IT"/>
              </w:rPr>
            </w:pPr>
            <w:r w:rsidRPr="00E24454">
              <w:rPr>
                <w:rFonts w:cs="Arial"/>
                <w:b/>
                <w:bCs/>
                <w:i/>
                <w:iCs/>
                <w:lang w:val="it-IT"/>
              </w:rPr>
              <w:t xml:space="preserve">FIRMA DIGITALE </w:t>
            </w:r>
            <w:r w:rsidRPr="00E24454">
              <w:rPr>
                <w:rFonts w:cs="Arial"/>
                <w:i/>
                <w:iCs/>
                <w:lang w:val="it-IT"/>
              </w:rPr>
              <w:t xml:space="preserve">del </w:t>
            </w:r>
            <w:r w:rsidR="00EA6535">
              <w:rPr>
                <w:rFonts w:cs="Arial"/>
                <w:i/>
                <w:iCs/>
                <w:lang w:val="it-IT"/>
              </w:rPr>
              <w:t>R</w:t>
            </w:r>
            <w:r w:rsidRPr="00E24454">
              <w:rPr>
                <w:rFonts w:cs="Arial"/>
                <w:i/>
                <w:iCs/>
                <w:lang w:val="it-IT"/>
              </w:rPr>
              <w:t xml:space="preserve">appresentante </w:t>
            </w:r>
            <w:r w:rsidR="00EA6535">
              <w:rPr>
                <w:rFonts w:cs="Arial"/>
                <w:i/>
                <w:iCs/>
                <w:lang w:val="it-IT"/>
              </w:rPr>
              <w:t>L</w:t>
            </w:r>
            <w:r w:rsidRPr="00E24454">
              <w:rPr>
                <w:rFonts w:cs="Arial"/>
                <w:i/>
                <w:iCs/>
                <w:lang w:val="it-IT"/>
              </w:rPr>
              <w:t xml:space="preserve">egale </w:t>
            </w:r>
          </w:p>
        </w:tc>
      </w:tr>
      <w:tr w:rsidR="00173CAB" w:rsidRPr="00990ACD" w14:paraId="4907ECC1" w14:textId="77777777" w:rsidTr="008D4BDC">
        <w:trPr>
          <w:trHeight w:val="353"/>
        </w:trPr>
        <w:tc>
          <w:tcPr>
            <w:tcW w:w="4701" w:type="dxa"/>
            <w:tcBorders>
              <w:top w:val="none" w:sz="6" w:space="0" w:color="auto"/>
              <w:bottom w:val="none" w:sz="6" w:space="0" w:color="auto"/>
            </w:tcBorders>
          </w:tcPr>
          <w:p w14:paraId="3F8AC081" w14:textId="1F5FF1C7" w:rsidR="00173CAB" w:rsidRPr="00E24454" w:rsidRDefault="00173CAB" w:rsidP="00D91558">
            <w:pPr>
              <w:widowControl w:val="0"/>
              <w:autoSpaceDE w:val="0"/>
              <w:autoSpaceDN w:val="0"/>
              <w:adjustRightInd w:val="0"/>
              <w:ind w:right="556"/>
              <w:rPr>
                <w:rFonts w:cs="Arial"/>
                <w:lang w:val="it-IT"/>
              </w:rPr>
            </w:pPr>
          </w:p>
        </w:tc>
      </w:tr>
      <w:bookmarkEnd w:id="1"/>
      <w:bookmarkEnd w:id="2"/>
    </w:tbl>
    <w:p w14:paraId="518F711C" w14:textId="77777777" w:rsidR="0069696E" w:rsidRDefault="0069696E" w:rsidP="008D4BDC">
      <w:pPr>
        <w:rPr>
          <w:b/>
          <w:sz w:val="24"/>
          <w:szCs w:val="24"/>
          <w:lang w:val="it-IT"/>
        </w:rPr>
      </w:pPr>
    </w:p>
    <w:sectPr w:rsidR="0069696E" w:rsidSect="00034616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CA975" w14:textId="77777777" w:rsidR="00A100E1" w:rsidRDefault="00A100E1" w:rsidP="00B06E15">
      <w:pPr>
        <w:spacing w:after="0" w:line="240" w:lineRule="auto"/>
      </w:pPr>
      <w:r>
        <w:separator/>
      </w:r>
    </w:p>
  </w:endnote>
  <w:endnote w:type="continuationSeparator" w:id="0">
    <w:p w14:paraId="14C2A2AF" w14:textId="77777777" w:rsidR="00A100E1" w:rsidRDefault="00A100E1" w:rsidP="00B06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60409020205020404"/>
    <w:charset w:val="00"/>
    <w:family w:val="modern"/>
    <w:pitch w:val="fixed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AF1F8" w14:textId="01506B64" w:rsidR="00F445C2" w:rsidRDefault="00F445C2">
    <w:pPr>
      <w:pStyle w:val="Pidipagina"/>
    </w:pPr>
    <w:r>
      <w:rPr>
        <w:noProof/>
      </w:rPr>
      <w:drawing>
        <wp:inline distT="0" distB="0" distL="0" distR="0" wp14:anchorId="0534994C" wp14:editId="14E50E5C">
          <wp:extent cx="5486400" cy="104193"/>
          <wp:effectExtent l="0" t="0" r="0" b="0"/>
          <wp:docPr id="28257261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10419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44FAE" w14:textId="77777777" w:rsidR="00A100E1" w:rsidRDefault="00A100E1" w:rsidP="00B06E15">
      <w:pPr>
        <w:spacing w:after="0" w:line="240" w:lineRule="auto"/>
      </w:pPr>
      <w:r>
        <w:separator/>
      </w:r>
    </w:p>
  </w:footnote>
  <w:footnote w:type="continuationSeparator" w:id="0">
    <w:p w14:paraId="1DB91194" w14:textId="77777777" w:rsidR="00A100E1" w:rsidRDefault="00A100E1" w:rsidP="00B06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08F3B" w14:textId="71850976" w:rsidR="00B06E15" w:rsidRDefault="00B06E15">
    <w:pPr>
      <w:pStyle w:val="Intestazione"/>
    </w:pPr>
    <w:r>
      <w:rPr>
        <w:noProof/>
      </w:rPr>
      <w:drawing>
        <wp:inline distT="0" distB="0" distL="0" distR="0" wp14:anchorId="17C8E217" wp14:editId="551544CE">
          <wp:extent cx="5486400" cy="379283"/>
          <wp:effectExtent l="0" t="0" r="0" b="1905"/>
          <wp:docPr id="195291046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3792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381C94"/>
    <w:multiLevelType w:val="hybridMultilevel"/>
    <w:tmpl w:val="A2A078B8"/>
    <w:lvl w:ilvl="0" w:tplc="04100017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62613FE"/>
    <w:multiLevelType w:val="hybridMultilevel"/>
    <w:tmpl w:val="53742332"/>
    <w:lvl w:ilvl="0" w:tplc="EA88F8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DD1A2C"/>
    <w:multiLevelType w:val="hybridMultilevel"/>
    <w:tmpl w:val="9E5E18C6"/>
    <w:lvl w:ilvl="0" w:tplc="AE5C7CBC">
      <w:start w:val="2"/>
      <w:numFmt w:val="bullet"/>
      <w:lvlText w:val=""/>
      <w:lvlJc w:val="left"/>
      <w:pPr>
        <w:ind w:left="218" w:hanging="360"/>
      </w:pPr>
      <w:rPr>
        <w:rFonts w:ascii="Symbol" w:eastAsiaTheme="minorEastAsia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2" w15:restartNumberingAfterBreak="0">
    <w:nsid w:val="13136214"/>
    <w:multiLevelType w:val="hybridMultilevel"/>
    <w:tmpl w:val="D9CC04E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53454"/>
    <w:multiLevelType w:val="hybridMultilevel"/>
    <w:tmpl w:val="4AAE681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82A98"/>
    <w:multiLevelType w:val="hybridMultilevel"/>
    <w:tmpl w:val="112C3286"/>
    <w:lvl w:ilvl="0" w:tplc="A02092E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7692B"/>
    <w:multiLevelType w:val="hybridMultilevel"/>
    <w:tmpl w:val="03EA8A3E"/>
    <w:lvl w:ilvl="0" w:tplc="0410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6" w15:restartNumberingAfterBreak="0">
    <w:nsid w:val="32F352E1"/>
    <w:multiLevelType w:val="hybridMultilevel"/>
    <w:tmpl w:val="268E7B22"/>
    <w:lvl w:ilvl="0" w:tplc="64E4E52C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66694F"/>
    <w:multiLevelType w:val="hybridMultilevel"/>
    <w:tmpl w:val="8CCACB3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247722"/>
    <w:multiLevelType w:val="hybridMultilevel"/>
    <w:tmpl w:val="8C9CA998"/>
    <w:lvl w:ilvl="0" w:tplc="6750CF5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79F1D8C"/>
    <w:multiLevelType w:val="hybridMultilevel"/>
    <w:tmpl w:val="527E0A9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EF5BCF"/>
    <w:multiLevelType w:val="hybridMultilevel"/>
    <w:tmpl w:val="D3E20216"/>
    <w:lvl w:ilvl="0" w:tplc="C7A6AC42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91E00F1"/>
    <w:multiLevelType w:val="hybridMultilevel"/>
    <w:tmpl w:val="8DF806B8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53A7816"/>
    <w:multiLevelType w:val="hybridMultilevel"/>
    <w:tmpl w:val="EB96A07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217142"/>
    <w:multiLevelType w:val="hybridMultilevel"/>
    <w:tmpl w:val="6B6A403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304D1F"/>
    <w:multiLevelType w:val="hybridMultilevel"/>
    <w:tmpl w:val="E5188B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0610391">
    <w:abstractNumId w:val="8"/>
  </w:num>
  <w:num w:numId="2" w16cid:durableId="1441992730">
    <w:abstractNumId w:val="6"/>
  </w:num>
  <w:num w:numId="3" w16cid:durableId="1696271966">
    <w:abstractNumId w:val="5"/>
  </w:num>
  <w:num w:numId="4" w16cid:durableId="1013186604">
    <w:abstractNumId w:val="4"/>
  </w:num>
  <w:num w:numId="5" w16cid:durableId="534005787">
    <w:abstractNumId w:val="7"/>
  </w:num>
  <w:num w:numId="6" w16cid:durableId="1817338031">
    <w:abstractNumId w:val="3"/>
  </w:num>
  <w:num w:numId="7" w16cid:durableId="707098142">
    <w:abstractNumId w:val="2"/>
  </w:num>
  <w:num w:numId="8" w16cid:durableId="860242905">
    <w:abstractNumId w:val="1"/>
  </w:num>
  <w:num w:numId="9" w16cid:durableId="526329183">
    <w:abstractNumId w:val="0"/>
  </w:num>
  <w:num w:numId="10" w16cid:durableId="885726537">
    <w:abstractNumId w:val="18"/>
  </w:num>
  <w:num w:numId="11" w16cid:durableId="1027751092">
    <w:abstractNumId w:val="10"/>
  </w:num>
  <w:num w:numId="12" w16cid:durableId="1930114313">
    <w:abstractNumId w:val="9"/>
  </w:num>
  <w:num w:numId="13" w16cid:durableId="1420633667">
    <w:abstractNumId w:val="16"/>
  </w:num>
  <w:num w:numId="14" w16cid:durableId="1209149533">
    <w:abstractNumId w:val="17"/>
  </w:num>
  <w:num w:numId="15" w16cid:durableId="910047762">
    <w:abstractNumId w:val="24"/>
  </w:num>
  <w:num w:numId="16" w16cid:durableId="876551369">
    <w:abstractNumId w:val="12"/>
  </w:num>
  <w:num w:numId="17" w16cid:durableId="1989018114">
    <w:abstractNumId w:val="19"/>
  </w:num>
  <w:num w:numId="18" w16cid:durableId="1347711302">
    <w:abstractNumId w:val="23"/>
  </w:num>
  <w:num w:numId="19" w16cid:durableId="1286040109">
    <w:abstractNumId w:val="13"/>
  </w:num>
  <w:num w:numId="20" w16cid:durableId="1784571114">
    <w:abstractNumId w:val="21"/>
  </w:num>
  <w:num w:numId="21" w16cid:durableId="229773598">
    <w:abstractNumId w:val="11"/>
  </w:num>
  <w:num w:numId="22" w16cid:durableId="1602685274">
    <w:abstractNumId w:val="14"/>
  </w:num>
  <w:num w:numId="23" w16cid:durableId="959074049">
    <w:abstractNumId w:val="15"/>
  </w:num>
  <w:num w:numId="24" w16cid:durableId="2120372894">
    <w:abstractNumId w:val="20"/>
  </w:num>
  <w:num w:numId="25" w16cid:durableId="18896846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029F"/>
    <w:rsid w:val="000154E9"/>
    <w:rsid w:val="0002461D"/>
    <w:rsid w:val="00027E3D"/>
    <w:rsid w:val="00034616"/>
    <w:rsid w:val="000445FF"/>
    <w:rsid w:val="0006063C"/>
    <w:rsid w:val="000766A6"/>
    <w:rsid w:val="00085733"/>
    <w:rsid w:val="00095CC7"/>
    <w:rsid w:val="000A3E54"/>
    <w:rsid w:val="00104D69"/>
    <w:rsid w:val="001135F0"/>
    <w:rsid w:val="001211A1"/>
    <w:rsid w:val="001221E1"/>
    <w:rsid w:val="001274AC"/>
    <w:rsid w:val="00135A77"/>
    <w:rsid w:val="00135C1D"/>
    <w:rsid w:val="0015074B"/>
    <w:rsid w:val="00173CAB"/>
    <w:rsid w:val="00196D64"/>
    <w:rsid w:val="001E0087"/>
    <w:rsid w:val="0021258B"/>
    <w:rsid w:val="002225CF"/>
    <w:rsid w:val="00230BA3"/>
    <w:rsid w:val="00274933"/>
    <w:rsid w:val="0029639D"/>
    <w:rsid w:val="00297744"/>
    <w:rsid w:val="002A70D0"/>
    <w:rsid w:val="002B0F1A"/>
    <w:rsid w:val="002B1B3B"/>
    <w:rsid w:val="002C6F2F"/>
    <w:rsid w:val="002E0F1F"/>
    <w:rsid w:val="00301682"/>
    <w:rsid w:val="00326F90"/>
    <w:rsid w:val="0034631B"/>
    <w:rsid w:val="003D6D1F"/>
    <w:rsid w:val="003F562B"/>
    <w:rsid w:val="0041661C"/>
    <w:rsid w:val="00423616"/>
    <w:rsid w:val="00476806"/>
    <w:rsid w:val="00486C47"/>
    <w:rsid w:val="004D0E60"/>
    <w:rsid w:val="004F70A6"/>
    <w:rsid w:val="0050053C"/>
    <w:rsid w:val="00544008"/>
    <w:rsid w:val="0055373D"/>
    <w:rsid w:val="005611F4"/>
    <w:rsid w:val="00561634"/>
    <w:rsid w:val="00562F12"/>
    <w:rsid w:val="0059126E"/>
    <w:rsid w:val="00591A40"/>
    <w:rsid w:val="005A0164"/>
    <w:rsid w:val="005C2387"/>
    <w:rsid w:val="005D2740"/>
    <w:rsid w:val="005D48BA"/>
    <w:rsid w:val="005F2457"/>
    <w:rsid w:val="0061571B"/>
    <w:rsid w:val="00641CBB"/>
    <w:rsid w:val="006435AE"/>
    <w:rsid w:val="0065389C"/>
    <w:rsid w:val="00666A49"/>
    <w:rsid w:val="006870EE"/>
    <w:rsid w:val="00692D20"/>
    <w:rsid w:val="0069696E"/>
    <w:rsid w:val="006A69EB"/>
    <w:rsid w:val="006A6CF5"/>
    <w:rsid w:val="006E0912"/>
    <w:rsid w:val="006E5AEF"/>
    <w:rsid w:val="006F3006"/>
    <w:rsid w:val="00712A2D"/>
    <w:rsid w:val="00745EB2"/>
    <w:rsid w:val="0075425A"/>
    <w:rsid w:val="007617F6"/>
    <w:rsid w:val="00764E4F"/>
    <w:rsid w:val="00776305"/>
    <w:rsid w:val="007925DC"/>
    <w:rsid w:val="00793F7A"/>
    <w:rsid w:val="00795CF2"/>
    <w:rsid w:val="007A2196"/>
    <w:rsid w:val="007B571D"/>
    <w:rsid w:val="007D0DAF"/>
    <w:rsid w:val="007D3C94"/>
    <w:rsid w:val="007E2A64"/>
    <w:rsid w:val="008107CB"/>
    <w:rsid w:val="00812C1E"/>
    <w:rsid w:val="00832CC8"/>
    <w:rsid w:val="008369AD"/>
    <w:rsid w:val="00860AE1"/>
    <w:rsid w:val="008A1CB0"/>
    <w:rsid w:val="008A7D15"/>
    <w:rsid w:val="008B45D1"/>
    <w:rsid w:val="008D0A56"/>
    <w:rsid w:val="008D26A2"/>
    <w:rsid w:val="008D4BDC"/>
    <w:rsid w:val="008E4D5F"/>
    <w:rsid w:val="009108D5"/>
    <w:rsid w:val="0091655A"/>
    <w:rsid w:val="00924C75"/>
    <w:rsid w:val="0095665C"/>
    <w:rsid w:val="00980CE4"/>
    <w:rsid w:val="00990ACD"/>
    <w:rsid w:val="009C7502"/>
    <w:rsid w:val="009E5F8A"/>
    <w:rsid w:val="00A06032"/>
    <w:rsid w:val="00A100E1"/>
    <w:rsid w:val="00A15AD7"/>
    <w:rsid w:val="00A4355E"/>
    <w:rsid w:val="00A605BA"/>
    <w:rsid w:val="00A713AE"/>
    <w:rsid w:val="00A91622"/>
    <w:rsid w:val="00AA1D8D"/>
    <w:rsid w:val="00AA5173"/>
    <w:rsid w:val="00AC5615"/>
    <w:rsid w:val="00AD0B98"/>
    <w:rsid w:val="00AD29E8"/>
    <w:rsid w:val="00AD6509"/>
    <w:rsid w:val="00B02750"/>
    <w:rsid w:val="00B06E15"/>
    <w:rsid w:val="00B17516"/>
    <w:rsid w:val="00B24572"/>
    <w:rsid w:val="00B47730"/>
    <w:rsid w:val="00B51F22"/>
    <w:rsid w:val="00BB2AB7"/>
    <w:rsid w:val="00BD014B"/>
    <w:rsid w:val="00BD31F0"/>
    <w:rsid w:val="00BE517C"/>
    <w:rsid w:val="00C33610"/>
    <w:rsid w:val="00C37649"/>
    <w:rsid w:val="00C66816"/>
    <w:rsid w:val="00C774B4"/>
    <w:rsid w:val="00C8278A"/>
    <w:rsid w:val="00C82DE1"/>
    <w:rsid w:val="00C93CA2"/>
    <w:rsid w:val="00C9520C"/>
    <w:rsid w:val="00CB0664"/>
    <w:rsid w:val="00CB17B7"/>
    <w:rsid w:val="00CB7B20"/>
    <w:rsid w:val="00CE4F9E"/>
    <w:rsid w:val="00D067C6"/>
    <w:rsid w:val="00D06CCE"/>
    <w:rsid w:val="00D12FD6"/>
    <w:rsid w:val="00D36A89"/>
    <w:rsid w:val="00D40315"/>
    <w:rsid w:val="00D40CFE"/>
    <w:rsid w:val="00D53511"/>
    <w:rsid w:val="00D93DCB"/>
    <w:rsid w:val="00DA5BF0"/>
    <w:rsid w:val="00DD2509"/>
    <w:rsid w:val="00DF4D11"/>
    <w:rsid w:val="00DF6E55"/>
    <w:rsid w:val="00E04EA8"/>
    <w:rsid w:val="00E2400E"/>
    <w:rsid w:val="00E24454"/>
    <w:rsid w:val="00E52CE3"/>
    <w:rsid w:val="00E67DBC"/>
    <w:rsid w:val="00E762DB"/>
    <w:rsid w:val="00EA6535"/>
    <w:rsid w:val="00F040D5"/>
    <w:rsid w:val="00F06544"/>
    <w:rsid w:val="00F13ED9"/>
    <w:rsid w:val="00F16D8B"/>
    <w:rsid w:val="00F24E5D"/>
    <w:rsid w:val="00F27C9B"/>
    <w:rsid w:val="00F31FC9"/>
    <w:rsid w:val="00F4181F"/>
    <w:rsid w:val="00F445C2"/>
    <w:rsid w:val="00F84685"/>
    <w:rsid w:val="00FA2C9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300B81"/>
  <w14:defaultImageDpi w14:val="300"/>
  <w15:docId w15:val="{9983BAD6-0B68-40B7-8D1E-23CE68167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62F12"/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3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Collegamentoipertestuale">
    <w:name w:val="Hyperlink"/>
    <w:basedOn w:val="Carpredefinitoparagrafo"/>
    <w:uiPriority w:val="99"/>
    <w:unhideWhenUsed/>
    <w:rsid w:val="00544008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544008"/>
    <w:rPr>
      <w:color w:val="605E5C"/>
      <w:shd w:val="clear" w:color="auto" w:fill="E1DFDD"/>
    </w:rPr>
  </w:style>
  <w:style w:type="paragraph" w:customStyle="1" w:styleId="Default">
    <w:name w:val="Default"/>
    <w:rsid w:val="00AA5173"/>
    <w:pPr>
      <w:autoSpaceDE w:val="0"/>
      <w:autoSpaceDN w:val="0"/>
      <w:adjustRightInd w:val="0"/>
      <w:spacing w:after="0" w:line="240" w:lineRule="auto"/>
    </w:pPr>
    <w:rPr>
      <w:rFonts w:ascii="Gill Sans MT" w:hAnsi="Gill Sans MT" w:cs="Gill Sans MT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6</Pages>
  <Words>679</Words>
  <Characters>3871</Characters>
  <Application>Microsoft Office Word</Application>
  <DocSecurity>0</DocSecurity>
  <Lines>32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4541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Giovanna Buccheri</cp:lastModifiedBy>
  <cp:revision>29</cp:revision>
  <dcterms:created xsi:type="dcterms:W3CDTF">2026-04-01T11:07:00Z</dcterms:created>
  <dcterms:modified xsi:type="dcterms:W3CDTF">2026-05-04T11:16:00Z</dcterms:modified>
  <cp:category/>
</cp:coreProperties>
</file>